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C825C57" w14:textId="4A95665A" w:rsidR="00F67ABD" w:rsidRDefault="00B51DB2" w:rsidP="030DD282">
      <w:pPr>
        <w:jc w:val="center"/>
        <w:rPr>
          <w:rFonts w:asciiTheme="majorHAnsi" w:eastAsiaTheme="majorEastAsia" w:hAnsiTheme="majorHAnsi" w:cstheme="majorBidi"/>
          <w:b/>
          <w:bCs/>
          <w:sz w:val="36"/>
          <w:szCs w:val="36"/>
          <w:lang w:val="fr-FR"/>
        </w:rPr>
      </w:pPr>
      <w:r>
        <w:rPr>
          <w:noProof/>
        </w:rPr>
        <w:drawing>
          <wp:anchor distT="0" distB="0" distL="114300" distR="114300" simplePos="0" relativeHeight="251658240" behindDoc="0" locked="0" layoutInCell="1" allowOverlap="1" wp14:anchorId="17C8EF6F" wp14:editId="1EB91671">
            <wp:simplePos x="0" y="0"/>
            <wp:positionH relativeFrom="column">
              <wp:posOffset>2337435</wp:posOffset>
            </wp:positionH>
            <wp:positionV relativeFrom="paragraph">
              <wp:posOffset>-567690</wp:posOffset>
            </wp:positionV>
            <wp:extent cx="1657350" cy="673690"/>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657350" cy="673690"/>
                    </a:xfrm>
                    <a:prstGeom prst="rect">
                      <a:avLst/>
                    </a:prstGeom>
                    <a:noFill/>
                    <a:ln>
                      <a:noFill/>
                    </a:ln>
                  </pic:spPr>
                </pic:pic>
              </a:graphicData>
            </a:graphic>
          </wp:anchor>
        </w:drawing>
      </w:r>
    </w:p>
    <w:p w14:paraId="2A9C707F" w14:textId="1C3E48FA" w:rsidR="00F35AE1" w:rsidRPr="00F67ABD" w:rsidRDefault="030DD282" w:rsidP="030DD282">
      <w:pPr>
        <w:jc w:val="center"/>
        <w:rPr>
          <w:rFonts w:asciiTheme="majorHAnsi" w:eastAsiaTheme="majorEastAsia" w:hAnsiTheme="majorHAnsi" w:cstheme="majorBidi"/>
          <w:b/>
          <w:bCs/>
          <w:sz w:val="44"/>
          <w:szCs w:val="40"/>
          <w:lang w:val="fr-FR"/>
        </w:rPr>
      </w:pPr>
      <w:r w:rsidRPr="00F67ABD">
        <w:rPr>
          <w:rFonts w:asciiTheme="majorHAnsi" w:eastAsiaTheme="majorEastAsia" w:hAnsiTheme="majorHAnsi" w:cstheme="majorBidi"/>
          <w:b/>
          <w:bCs/>
          <w:sz w:val="40"/>
          <w:szCs w:val="36"/>
          <w:lang w:val="fr-FR"/>
        </w:rPr>
        <w:t>ATTESTATION SUR L’HONNEUR</w:t>
      </w:r>
    </w:p>
    <w:p w14:paraId="0AAEF527" w14:textId="53628510" w:rsidR="00F35AE1" w:rsidRPr="00C82F97" w:rsidRDefault="030DD282" w:rsidP="00F67ABD">
      <w:pPr>
        <w:jc w:val="both"/>
        <w:rPr>
          <w:rFonts w:asciiTheme="majorHAnsi" w:eastAsiaTheme="majorEastAsia" w:hAnsiTheme="majorHAnsi" w:cstheme="majorBidi"/>
          <w:b/>
          <w:sz w:val="26"/>
          <w:szCs w:val="26"/>
          <w:lang w:val="fr-FR"/>
        </w:rPr>
      </w:pPr>
      <w:r w:rsidRPr="00C82F97">
        <w:rPr>
          <w:rFonts w:asciiTheme="majorHAnsi" w:eastAsiaTheme="majorEastAsia" w:hAnsiTheme="majorHAnsi" w:cstheme="majorBidi"/>
          <w:b/>
          <w:sz w:val="26"/>
          <w:szCs w:val="26"/>
          <w:lang w:val="fr-FR"/>
        </w:rPr>
        <w:t xml:space="preserve">La présidence de l’association s’engage à respecter les obligations détaillées ci-dessous. </w:t>
      </w:r>
      <w:r w:rsidR="00B26568">
        <w:rPr>
          <w:rFonts w:asciiTheme="majorHAnsi" w:eastAsiaTheme="majorEastAsia" w:hAnsiTheme="majorHAnsi" w:cstheme="majorBidi"/>
          <w:b/>
          <w:sz w:val="26"/>
          <w:szCs w:val="26"/>
          <w:lang w:val="fr-FR"/>
        </w:rPr>
        <w:t xml:space="preserve">                    </w:t>
      </w:r>
      <w:r w:rsidRPr="00C82F97">
        <w:rPr>
          <w:rFonts w:asciiTheme="majorHAnsi" w:eastAsiaTheme="majorEastAsia" w:hAnsiTheme="majorHAnsi" w:cstheme="majorBidi"/>
          <w:b/>
          <w:sz w:val="26"/>
          <w:szCs w:val="26"/>
          <w:lang w:val="fr-FR"/>
        </w:rPr>
        <w:t>Le non-respect constaté de celles-ci par la Maison étudiante pourra conduire à une demande de remboursement de la bourse attribuée.</w:t>
      </w:r>
    </w:p>
    <w:p w14:paraId="6126B3B0" w14:textId="7D59FC1A" w:rsidR="00F35AE1" w:rsidRPr="00F67ABD" w:rsidRDefault="4B9168F9" w:rsidP="00F67ABD">
      <w:pPr>
        <w:pStyle w:val="Listepuces"/>
        <w:tabs>
          <w:tab w:val="clear" w:pos="360"/>
        </w:tabs>
        <w:spacing w:after="120" w:line="240" w:lineRule="auto"/>
        <w:ind w:left="1134" w:hanging="425"/>
        <w:contextualSpacing w:val="0"/>
        <w:jc w:val="both"/>
        <w:rPr>
          <w:rFonts w:asciiTheme="majorHAnsi" w:eastAsiaTheme="majorEastAsia" w:hAnsiTheme="majorHAnsi" w:cstheme="majorBidi"/>
          <w:sz w:val="24"/>
          <w:szCs w:val="28"/>
          <w:lang w:val="fr-FR"/>
        </w:rPr>
      </w:pPr>
      <w:r w:rsidRPr="00F67ABD">
        <w:rPr>
          <w:rFonts w:asciiTheme="majorHAnsi" w:eastAsiaTheme="majorEastAsia" w:hAnsiTheme="majorHAnsi" w:cstheme="majorBidi"/>
          <w:sz w:val="24"/>
          <w:szCs w:val="28"/>
          <w:lang w:val="fr-FR"/>
        </w:rPr>
        <w:t xml:space="preserve">La présidence s’engage dans les douze mois qui suivent la notification d’attribution de la bourse à transmettre obligatoirement par mail à l’adresse </w:t>
      </w:r>
      <w:r w:rsidRPr="00FD15B9">
        <w:rPr>
          <w:rFonts w:asciiTheme="majorHAnsi" w:eastAsiaTheme="majorEastAsia" w:hAnsiTheme="majorHAnsi" w:cstheme="majorBidi"/>
          <w:b/>
          <w:color w:val="FF0F6E" w:themeColor="accent1"/>
          <w:sz w:val="24"/>
          <w:szCs w:val="28"/>
          <w:lang w:val="fr-FR"/>
        </w:rPr>
        <w:t>maisonetudiante@paris.fr</w:t>
      </w:r>
      <w:r w:rsidRPr="00FD15B9">
        <w:rPr>
          <w:rFonts w:asciiTheme="majorHAnsi" w:eastAsiaTheme="majorEastAsia" w:hAnsiTheme="majorHAnsi" w:cstheme="majorBidi"/>
          <w:color w:val="FF0F6E" w:themeColor="accent1"/>
          <w:sz w:val="24"/>
          <w:szCs w:val="28"/>
          <w:lang w:val="fr-FR"/>
        </w:rPr>
        <w:t xml:space="preserve"> </w:t>
      </w:r>
      <w:r w:rsidRPr="00F67ABD">
        <w:rPr>
          <w:rFonts w:asciiTheme="majorHAnsi" w:eastAsiaTheme="majorEastAsia" w:hAnsiTheme="majorHAnsi" w:cstheme="majorBidi"/>
          <w:sz w:val="24"/>
          <w:szCs w:val="28"/>
          <w:lang w:val="fr-FR"/>
        </w:rPr>
        <w:t>le</w:t>
      </w:r>
      <w:r w:rsidR="00FD15B9">
        <w:rPr>
          <w:rFonts w:asciiTheme="majorHAnsi" w:eastAsiaTheme="majorEastAsia" w:hAnsiTheme="majorHAnsi" w:cstheme="majorBidi"/>
          <w:sz w:val="24"/>
          <w:szCs w:val="28"/>
          <w:lang w:val="fr-FR"/>
        </w:rPr>
        <w:t xml:space="preserve">     b</w:t>
      </w:r>
      <w:r w:rsidRPr="00F67ABD">
        <w:rPr>
          <w:rFonts w:asciiTheme="majorHAnsi" w:eastAsiaTheme="majorEastAsia" w:hAnsiTheme="majorHAnsi" w:cstheme="majorBidi"/>
          <w:sz w:val="24"/>
          <w:szCs w:val="28"/>
          <w:lang w:val="fr-FR"/>
        </w:rPr>
        <w:t xml:space="preserve">ilan </w:t>
      </w:r>
      <w:r w:rsidR="00FD15B9">
        <w:rPr>
          <w:rFonts w:asciiTheme="majorHAnsi" w:eastAsiaTheme="majorEastAsia" w:hAnsiTheme="majorHAnsi" w:cstheme="majorBidi"/>
          <w:sz w:val="24"/>
          <w:szCs w:val="28"/>
          <w:lang w:val="fr-FR"/>
        </w:rPr>
        <w:t xml:space="preserve">du </w:t>
      </w:r>
      <w:r w:rsidRPr="00F67ABD">
        <w:rPr>
          <w:rFonts w:asciiTheme="majorHAnsi" w:eastAsiaTheme="majorEastAsia" w:hAnsiTheme="majorHAnsi" w:cstheme="majorBidi"/>
          <w:sz w:val="24"/>
          <w:szCs w:val="28"/>
          <w:lang w:val="fr-FR"/>
        </w:rPr>
        <w:t xml:space="preserve">projet </w:t>
      </w:r>
      <w:r w:rsidR="00FD15B9">
        <w:rPr>
          <w:rFonts w:asciiTheme="majorHAnsi" w:eastAsiaTheme="majorEastAsia" w:hAnsiTheme="majorHAnsi" w:cstheme="majorBidi"/>
          <w:sz w:val="24"/>
          <w:szCs w:val="28"/>
          <w:lang w:val="fr-FR"/>
        </w:rPr>
        <w:t>financé</w:t>
      </w:r>
      <w:r w:rsidR="00F967F5">
        <w:rPr>
          <w:rFonts w:asciiTheme="majorHAnsi" w:eastAsiaTheme="majorEastAsia" w:hAnsiTheme="majorHAnsi" w:cstheme="majorBidi"/>
          <w:sz w:val="24"/>
          <w:szCs w:val="28"/>
          <w:lang w:val="fr-FR"/>
        </w:rPr>
        <w:t xml:space="preserve"> (cf. documents de candidature)</w:t>
      </w:r>
      <w:bookmarkStart w:id="0" w:name="_GoBack"/>
      <w:bookmarkEnd w:id="0"/>
      <w:r w:rsidRPr="00F67ABD">
        <w:rPr>
          <w:rFonts w:asciiTheme="majorHAnsi" w:eastAsiaTheme="majorEastAsia" w:hAnsiTheme="majorHAnsi" w:cstheme="majorBidi"/>
          <w:sz w:val="24"/>
          <w:szCs w:val="28"/>
          <w:lang w:val="fr-FR"/>
        </w:rPr>
        <w:t xml:space="preserve">, et à ce que les membres du bureau (ou </w:t>
      </w:r>
      <w:r w:rsidR="00FD15B9">
        <w:rPr>
          <w:rFonts w:asciiTheme="majorHAnsi" w:eastAsiaTheme="majorEastAsia" w:hAnsiTheme="majorHAnsi" w:cstheme="majorBidi"/>
          <w:sz w:val="24"/>
          <w:szCs w:val="28"/>
          <w:lang w:val="fr-FR"/>
        </w:rPr>
        <w:t xml:space="preserve">du </w:t>
      </w:r>
      <w:r w:rsidRPr="00F67ABD">
        <w:rPr>
          <w:rFonts w:asciiTheme="majorHAnsi" w:eastAsiaTheme="majorEastAsia" w:hAnsiTheme="majorHAnsi" w:cstheme="majorBidi"/>
          <w:sz w:val="24"/>
          <w:szCs w:val="28"/>
          <w:lang w:val="fr-FR"/>
        </w:rPr>
        <w:t>conseil d’administration en cas d’absence de bureau) suivent le webinaire obligatoire de sensibilisation et de prévention des violences sexistes et sexuelles.</w:t>
      </w:r>
    </w:p>
    <w:p w14:paraId="2EB8A69C" w14:textId="1A5E4460" w:rsidR="00F35AE1" w:rsidRPr="00F67ABD" w:rsidRDefault="030DD282" w:rsidP="00F67ABD">
      <w:pPr>
        <w:pStyle w:val="Listepuces"/>
        <w:tabs>
          <w:tab w:val="clear" w:pos="360"/>
        </w:tabs>
        <w:spacing w:after="120" w:line="240" w:lineRule="auto"/>
        <w:ind w:left="1134" w:hanging="425"/>
        <w:contextualSpacing w:val="0"/>
        <w:jc w:val="both"/>
        <w:rPr>
          <w:rFonts w:asciiTheme="majorHAnsi" w:eastAsiaTheme="majorEastAsia" w:hAnsiTheme="majorHAnsi" w:cstheme="majorBidi"/>
          <w:sz w:val="24"/>
          <w:szCs w:val="28"/>
          <w:lang w:val="fr-FR"/>
        </w:rPr>
      </w:pPr>
      <w:r w:rsidRPr="00F67ABD">
        <w:rPr>
          <w:rFonts w:asciiTheme="majorHAnsi" w:eastAsiaTheme="majorEastAsia" w:hAnsiTheme="majorHAnsi" w:cstheme="majorBidi"/>
          <w:sz w:val="24"/>
          <w:szCs w:val="28"/>
          <w:lang w:val="fr-FR"/>
        </w:rPr>
        <w:t>La présidence s’engage à activement participer à la valorisation du projet, par l’information directe des équipes de la Maison étudiante des évènements liés à la vie du projet (</w:t>
      </w:r>
      <w:r w:rsidR="00F67ABD">
        <w:rPr>
          <w:rFonts w:asciiTheme="majorHAnsi" w:eastAsiaTheme="majorEastAsia" w:hAnsiTheme="majorHAnsi" w:cstheme="majorBidi"/>
          <w:sz w:val="24"/>
          <w:szCs w:val="28"/>
          <w:lang w:val="fr-FR"/>
        </w:rPr>
        <w:t>ex : sortie de résidence</w:t>
      </w:r>
      <w:r w:rsidRPr="00F67ABD">
        <w:rPr>
          <w:rFonts w:asciiTheme="majorHAnsi" w:eastAsiaTheme="majorEastAsia" w:hAnsiTheme="majorHAnsi" w:cstheme="majorBidi"/>
          <w:sz w:val="24"/>
          <w:szCs w:val="28"/>
          <w:lang w:val="fr-FR"/>
        </w:rPr>
        <w:t>,</w:t>
      </w:r>
      <w:r w:rsidR="00F67ABD">
        <w:rPr>
          <w:rFonts w:asciiTheme="majorHAnsi" w:eastAsiaTheme="majorEastAsia" w:hAnsiTheme="majorHAnsi" w:cstheme="majorBidi"/>
          <w:sz w:val="24"/>
          <w:szCs w:val="28"/>
          <w:lang w:val="fr-FR"/>
        </w:rPr>
        <w:t xml:space="preserve"> date de concert, projection, lancement de dispositif, temps de rencontre)</w:t>
      </w:r>
      <w:r w:rsidRPr="00F67ABD">
        <w:rPr>
          <w:rFonts w:asciiTheme="majorHAnsi" w:eastAsiaTheme="majorEastAsia" w:hAnsiTheme="majorHAnsi" w:cstheme="majorBidi"/>
          <w:sz w:val="24"/>
          <w:szCs w:val="28"/>
          <w:lang w:val="fr-FR"/>
        </w:rPr>
        <w:t xml:space="preserve"> ainsi que par le recours autonome au </w:t>
      </w:r>
      <w:hyperlink r:id="rId7" w:history="1">
        <w:r w:rsidRPr="00B26568">
          <w:rPr>
            <w:rStyle w:val="Lienhypertexte"/>
            <w:rFonts w:asciiTheme="majorHAnsi" w:eastAsiaTheme="majorEastAsia" w:hAnsiTheme="majorHAnsi" w:cstheme="majorBidi"/>
            <w:b/>
            <w:color w:val="FF0F6E" w:themeColor="accent1"/>
            <w:sz w:val="24"/>
            <w:szCs w:val="28"/>
            <w:lang w:val="fr-FR"/>
          </w:rPr>
          <w:t xml:space="preserve">formulaire de diffusion d’évènements sur le site internet de la Maison </w:t>
        </w:r>
        <w:r w:rsidR="00F67ABD" w:rsidRPr="00B26568">
          <w:rPr>
            <w:rStyle w:val="Lienhypertexte"/>
            <w:rFonts w:asciiTheme="majorHAnsi" w:eastAsiaTheme="majorEastAsia" w:hAnsiTheme="majorHAnsi" w:cstheme="majorBidi"/>
            <w:b/>
            <w:color w:val="FF0F6E" w:themeColor="accent1"/>
            <w:sz w:val="24"/>
            <w:szCs w:val="28"/>
            <w:lang w:val="fr-FR"/>
          </w:rPr>
          <w:t>é</w:t>
        </w:r>
        <w:r w:rsidRPr="00B26568">
          <w:rPr>
            <w:rStyle w:val="Lienhypertexte"/>
            <w:rFonts w:asciiTheme="majorHAnsi" w:eastAsiaTheme="majorEastAsia" w:hAnsiTheme="majorHAnsi" w:cstheme="majorBidi"/>
            <w:b/>
            <w:color w:val="FF0F6E" w:themeColor="accent1"/>
            <w:sz w:val="24"/>
            <w:szCs w:val="28"/>
            <w:lang w:val="fr-FR"/>
          </w:rPr>
          <w:t>tudiante</w:t>
        </w:r>
      </w:hyperlink>
      <w:r w:rsidRPr="00B26568">
        <w:rPr>
          <w:rFonts w:asciiTheme="majorHAnsi" w:eastAsiaTheme="majorEastAsia" w:hAnsiTheme="majorHAnsi" w:cstheme="majorBidi"/>
          <w:b/>
          <w:sz w:val="24"/>
          <w:szCs w:val="28"/>
          <w:lang w:val="fr-FR"/>
        </w:rPr>
        <w:t>.</w:t>
      </w:r>
    </w:p>
    <w:p w14:paraId="39BA21FD" w14:textId="1F2B3A12" w:rsidR="00F35AE1" w:rsidRPr="00F67ABD" w:rsidRDefault="030DD282" w:rsidP="00F67ABD">
      <w:pPr>
        <w:pStyle w:val="Listepuces"/>
        <w:tabs>
          <w:tab w:val="clear" w:pos="360"/>
        </w:tabs>
        <w:spacing w:after="120" w:line="240" w:lineRule="auto"/>
        <w:ind w:left="1134" w:hanging="425"/>
        <w:contextualSpacing w:val="0"/>
        <w:jc w:val="both"/>
        <w:rPr>
          <w:rFonts w:asciiTheme="majorHAnsi" w:eastAsiaTheme="majorEastAsia" w:hAnsiTheme="majorHAnsi" w:cstheme="majorBidi"/>
          <w:sz w:val="24"/>
          <w:szCs w:val="28"/>
          <w:lang w:val="fr-FR"/>
        </w:rPr>
      </w:pPr>
      <w:r w:rsidRPr="00F67ABD">
        <w:rPr>
          <w:rFonts w:asciiTheme="majorHAnsi" w:eastAsiaTheme="majorEastAsia" w:hAnsiTheme="majorHAnsi" w:cstheme="majorBidi"/>
          <w:sz w:val="24"/>
          <w:szCs w:val="28"/>
          <w:lang w:val="fr-FR"/>
        </w:rPr>
        <w:t xml:space="preserve">La présidence s’engage au bon usage du matériel </w:t>
      </w:r>
      <w:r w:rsidR="00F67ABD">
        <w:rPr>
          <w:rFonts w:asciiTheme="majorHAnsi" w:eastAsiaTheme="majorEastAsia" w:hAnsiTheme="majorHAnsi" w:cstheme="majorBidi"/>
          <w:sz w:val="24"/>
          <w:szCs w:val="28"/>
          <w:lang w:val="fr-FR"/>
        </w:rPr>
        <w:t xml:space="preserve">(ex : caméra, micro, costumes, instrument de musique) </w:t>
      </w:r>
      <w:r w:rsidRPr="00F67ABD">
        <w:rPr>
          <w:rFonts w:asciiTheme="majorHAnsi" w:eastAsiaTheme="majorEastAsia" w:hAnsiTheme="majorHAnsi" w:cstheme="majorBidi"/>
          <w:sz w:val="24"/>
          <w:szCs w:val="28"/>
          <w:lang w:val="fr-FR"/>
        </w:rPr>
        <w:t>acheté en vue de la réalisation du projet financé par le Kit Asso, en garantissant le droit de propriété de l’association sur ledit matériel</w:t>
      </w:r>
      <w:r w:rsidR="00F67ABD">
        <w:rPr>
          <w:rFonts w:asciiTheme="majorHAnsi" w:eastAsiaTheme="majorEastAsia" w:hAnsiTheme="majorHAnsi" w:cstheme="majorBidi"/>
          <w:sz w:val="24"/>
          <w:szCs w:val="28"/>
          <w:lang w:val="fr-FR"/>
        </w:rPr>
        <w:t>. Ce matériel constitue une dépense pour le compte de l’association, et ne peut être utilisé de manière permanente et exclusive par l’un ou plusieurs de ses membres. Ce matériel peut néanmoins être mis à la disposition de l’un ou plusieurs de ses membres pour une durée déterminée à l’avance et limitée dans le temps.</w:t>
      </w:r>
    </w:p>
    <w:p w14:paraId="7F899065" w14:textId="5F56DA78" w:rsidR="00F35AE1" w:rsidRPr="00F67ABD" w:rsidRDefault="030DD282" w:rsidP="00F67ABD">
      <w:pPr>
        <w:pStyle w:val="Listepuces"/>
        <w:tabs>
          <w:tab w:val="clear" w:pos="360"/>
        </w:tabs>
        <w:spacing w:after="120" w:line="240" w:lineRule="auto"/>
        <w:ind w:left="1134" w:hanging="425"/>
        <w:contextualSpacing w:val="0"/>
        <w:jc w:val="both"/>
        <w:rPr>
          <w:rFonts w:asciiTheme="majorHAnsi" w:eastAsiaTheme="majorEastAsia" w:hAnsiTheme="majorHAnsi" w:cstheme="majorBidi"/>
          <w:sz w:val="24"/>
          <w:szCs w:val="28"/>
          <w:lang w:val="fr-FR"/>
        </w:rPr>
      </w:pPr>
      <w:r w:rsidRPr="00F67ABD">
        <w:rPr>
          <w:rFonts w:asciiTheme="majorHAnsi" w:eastAsiaTheme="majorEastAsia" w:hAnsiTheme="majorHAnsi" w:cstheme="majorBidi"/>
          <w:sz w:val="24"/>
          <w:szCs w:val="28"/>
          <w:lang w:val="fr-FR"/>
        </w:rPr>
        <w:t xml:space="preserve">La présidence atteste avoir pris connaissance et souscrit au </w:t>
      </w:r>
      <w:hyperlink r:id="rId8" w:history="1">
        <w:r w:rsidRPr="00FD15B9">
          <w:rPr>
            <w:rStyle w:val="Lienhypertexte"/>
            <w:rFonts w:asciiTheme="majorHAnsi" w:eastAsiaTheme="majorEastAsia" w:hAnsiTheme="majorHAnsi" w:cstheme="majorBidi"/>
            <w:b/>
            <w:color w:val="FF0F6E" w:themeColor="accent1"/>
            <w:sz w:val="24"/>
            <w:szCs w:val="28"/>
            <w:lang w:val="fr-FR"/>
          </w:rPr>
          <w:t>Contrat d’Engagement Républicain (CER)</w:t>
        </w:r>
      </w:hyperlink>
      <w:r w:rsidRPr="00E74B92">
        <w:rPr>
          <w:rFonts w:asciiTheme="majorHAnsi" w:eastAsiaTheme="majorEastAsia" w:hAnsiTheme="majorHAnsi" w:cstheme="majorBidi"/>
          <w:b/>
          <w:sz w:val="24"/>
          <w:szCs w:val="28"/>
          <w:lang w:val="fr-FR"/>
        </w:rPr>
        <w:t>.</w:t>
      </w:r>
    </w:p>
    <w:p w14:paraId="6F8DFCC3" w14:textId="77777777" w:rsidR="00F67ABD" w:rsidRDefault="00F67ABD" w:rsidP="00B26568">
      <w:pPr>
        <w:spacing w:after="0"/>
        <w:rPr>
          <w:rFonts w:asciiTheme="majorHAnsi" w:eastAsiaTheme="majorEastAsia" w:hAnsiTheme="majorHAnsi" w:cstheme="majorBidi"/>
          <w:sz w:val="28"/>
          <w:szCs w:val="28"/>
          <w:lang w:val="fr-FR"/>
        </w:rPr>
      </w:pPr>
    </w:p>
    <w:p w14:paraId="5D40237F" w14:textId="67E7C9CE" w:rsidR="00F35AE1" w:rsidRPr="00F67ABD" w:rsidRDefault="030DD282" w:rsidP="030DD282">
      <w:pPr>
        <w:rPr>
          <w:rFonts w:asciiTheme="majorHAnsi" w:eastAsiaTheme="majorEastAsia" w:hAnsiTheme="majorHAnsi" w:cstheme="majorBidi"/>
          <w:sz w:val="28"/>
          <w:szCs w:val="28"/>
          <w:lang w:val="fr-FR"/>
        </w:rPr>
      </w:pPr>
      <w:r w:rsidRPr="00F67ABD">
        <w:rPr>
          <w:rFonts w:asciiTheme="majorHAnsi" w:eastAsiaTheme="majorEastAsia" w:hAnsiTheme="majorHAnsi" w:cstheme="majorBidi"/>
          <w:sz w:val="28"/>
          <w:szCs w:val="28"/>
          <w:lang w:val="fr-FR"/>
        </w:rPr>
        <w:t>Fait à</w:t>
      </w:r>
      <w:r w:rsidR="007E38F6">
        <w:rPr>
          <w:rFonts w:asciiTheme="majorHAnsi" w:eastAsiaTheme="majorEastAsia" w:hAnsiTheme="majorHAnsi" w:cstheme="majorBidi"/>
          <w:sz w:val="28"/>
          <w:szCs w:val="28"/>
          <w:lang w:val="fr-FR"/>
        </w:rPr>
        <w:t xml:space="preserve"> </w:t>
      </w:r>
      <w:sdt>
        <w:sdtPr>
          <w:rPr>
            <w:rFonts w:asciiTheme="majorHAnsi" w:eastAsiaTheme="majorEastAsia" w:hAnsiTheme="majorHAnsi" w:cstheme="majorBidi"/>
            <w:sz w:val="28"/>
            <w:szCs w:val="28"/>
            <w:lang w:val="fr-FR"/>
          </w:rPr>
          <w:alias w:val="Lieu"/>
          <w:tag w:val="Lieu"/>
          <w:id w:val="655890219"/>
          <w:placeholder>
            <w:docPart w:val="069EDF523BD04BA983F07CF650F7A492"/>
          </w:placeholder>
          <w:showingPlcHdr/>
          <w15:color w:val="008000"/>
        </w:sdtPr>
        <w:sdtEndPr/>
        <w:sdtContent>
          <w:r w:rsidR="00FE1592" w:rsidRPr="007E38F6">
            <w:rPr>
              <w:lang w:val="fr-FR"/>
            </w:rPr>
            <w:t>Cliquez ou appuyez ici pour entrer du texte.</w:t>
          </w:r>
        </w:sdtContent>
      </w:sdt>
      <w:r w:rsidRPr="00F67ABD">
        <w:rPr>
          <w:rFonts w:asciiTheme="majorHAnsi" w:eastAsiaTheme="majorEastAsia" w:hAnsiTheme="majorHAnsi" w:cstheme="majorBidi"/>
          <w:sz w:val="28"/>
          <w:szCs w:val="28"/>
          <w:lang w:val="fr-FR"/>
        </w:rPr>
        <w:t xml:space="preserve">, le </w:t>
      </w:r>
      <w:sdt>
        <w:sdtPr>
          <w:rPr>
            <w:rFonts w:asciiTheme="majorHAnsi" w:eastAsiaTheme="majorEastAsia" w:hAnsiTheme="majorHAnsi" w:cstheme="majorBidi"/>
            <w:sz w:val="28"/>
            <w:szCs w:val="28"/>
            <w:lang w:val="fr-FR"/>
          </w:rPr>
          <w:alias w:val="Date"/>
          <w:tag w:val="Date"/>
          <w:id w:val="1526977751"/>
          <w:placeholder>
            <w:docPart w:val="DefaultPlaceholder_-1854013437"/>
          </w:placeholder>
          <w:showingPlcHdr/>
          <w15:color w:val="008000"/>
          <w:date>
            <w:dateFormat w:val="dd/MM/yyyy"/>
            <w:lid w:val="fr-FR"/>
            <w:storeMappedDataAs w:val="dateTime"/>
            <w:calendar w:val="gregorian"/>
          </w:date>
        </w:sdtPr>
        <w:sdtEndPr/>
        <w:sdtContent>
          <w:r w:rsidR="007E38F6" w:rsidRPr="007E38F6">
            <w:rPr>
              <w:rStyle w:val="Textedelespacerserv"/>
              <w:lang w:val="fr-FR"/>
            </w:rPr>
            <w:t>Cliquez ou appuyez ici pour entrer une date.</w:t>
          </w:r>
        </w:sdtContent>
      </w:sdt>
    </w:p>
    <w:p w14:paraId="77896C03" w14:textId="2B79A4BF" w:rsidR="00F35AE1" w:rsidRDefault="030DD282" w:rsidP="030DD282">
      <w:pPr>
        <w:rPr>
          <w:rFonts w:asciiTheme="majorHAnsi" w:eastAsiaTheme="majorEastAsia" w:hAnsiTheme="majorHAnsi" w:cstheme="majorBidi"/>
          <w:b/>
          <w:bCs/>
          <w:sz w:val="28"/>
          <w:szCs w:val="28"/>
          <w:lang w:val="fr-FR"/>
        </w:rPr>
      </w:pPr>
      <w:r w:rsidRPr="030DD282">
        <w:rPr>
          <w:rFonts w:asciiTheme="majorHAnsi" w:eastAsiaTheme="majorEastAsia" w:hAnsiTheme="majorHAnsi" w:cstheme="majorBidi"/>
          <w:b/>
          <w:bCs/>
          <w:sz w:val="28"/>
          <w:szCs w:val="28"/>
          <w:lang w:val="fr-FR"/>
        </w:rPr>
        <w:t>Signature du (vice)président/de la (vice)présidente, précédée des prénom et nom :</w:t>
      </w:r>
    </w:p>
    <w:sdt>
      <w:sdtPr>
        <w:rPr>
          <w:rFonts w:asciiTheme="majorHAnsi" w:eastAsiaTheme="majorEastAsia" w:hAnsiTheme="majorHAnsi" w:cstheme="majorBidi"/>
          <w:b/>
          <w:bCs/>
          <w:sz w:val="28"/>
          <w:szCs w:val="28"/>
          <w:lang w:val="fr-FR"/>
        </w:rPr>
        <w:alias w:val="Prénom NOM"/>
        <w:tag w:val="Prénom NOM"/>
        <w:id w:val="-1605562521"/>
        <w:placeholder>
          <w:docPart w:val="DefaultPlaceholder_-1854013440"/>
        </w:placeholder>
        <w:showingPlcHdr/>
        <w15:color w:val="008000"/>
        <w:text/>
      </w:sdtPr>
      <w:sdtEndPr/>
      <w:sdtContent>
        <w:p w14:paraId="21CD301A" w14:textId="1A7BC4B3" w:rsidR="007E38F6" w:rsidRDefault="007E38F6" w:rsidP="030DD282">
          <w:pPr>
            <w:rPr>
              <w:rFonts w:asciiTheme="majorHAnsi" w:eastAsiaTheme="majorEastAsia" w:hAnsiTheme="majorHAnsi" w:cstheme="majorBidi"/>
              <w:b/>
              <w:bCs/>
              <w:sz w:val="28"/>
              <w:szCs w:val="28"/>
              <w:lang w:val="fr-FR"/>
            </w:rPr>
          </w:pPr>
          <w:r w:rsidRPr="007E38F6">
            <w:rPr>
              <w:rStyle w:val="Textedelespacerserv"/>
              <w:lang w:val="fr-FR"/>
            </w:rPr>
            <w:t>Cliquez ou appuyez ici pour entrer du texte.</w:t>
          </w:r>
        </w:p>
      </w:sdtContent>
    </w:sdt>
    <w:sdt>
      <w:sdtPr>
        <w:rPr>
          <w:rFonts w:asciiTheme="majorHAnsi" w:eastAsiaTheme="majorEastAsia" w:hAnsiTheme="majorHAnsi" w:cstheme="majorBidi"/>
          <w:b/>
          <w:bCs/>
          <w:color w:val="FF0000"/>
          <w:sz w:val="28"/>
          <w:szCs w:val="28"/>
        </w:rPr>
        <w:alias w:val="Signature (image)"/>
        <w:tag w:val="Signature"/>
        <w:id w:val="1628274645"/>
        <w:showingPlcHdr/>
        <w:picture/>
      </w:sdtPr>
      <w:sdtEndPr/>
      <w:sdtContent>
        <w:p w14:paraId="2AD26AD3" w14:textId="54EB9ABA" w:rsidR="00E74B92" w:rsidRDefault="00E74B92" w:rsidP="007E38F6">
          <w:pPr>
            <w:jc w:val="right"/>
            <w:rPr>
              <w:rFonts w:asciiTheme="majorHAnsi" w:eastAsiaTheme="majorEastAsia" w:hAnsiTheme="majorHAnsi" w:cstheme="majorBidi"/>
              <w:b/>
              <w:bCs/>
              <w:color w:val="FF0000"/>
              <w:sz w:val="28"/>
              <w:szCs w:val="28"/>
            </w:rPr>
          </w:pPr>
          <w:r>
            <w:rPr>
              <w:rFonts w:asciiTheme="majorHAnsi" w:eastAsiaTheme="majorEastAsia" w:hAnsiTheme="majorHAnsi" w:cstheme="majorBidi"/>
              <w:b/>
              <w:bCs/>
              <w:noProof/>
              <w:color w:val="FF0000"/>
              <w:sz w:val="28"/>
              <w:szCs w:val="28"/>
            </w:rPr>
            <w:drawing>
              <wp:inline distT="0" distB="0" distL="0" distR="0" wp14:anchorId="3A465928" wp14:editId="668E1223">
                <wp:extent cx="2619375" cy="15240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19375" cy="1524000"/>
                        </a:xfrm>
                        <a:prstGeom prst="rect">
                          <a:avLst/>
                        </a:prstGeom>
                        <a:noFill/>
                        <a:ln>
                          <a:noFill/>
                        </a:ln>
                      </pic:spPr>
                    </pic:pic>
                  </a:graphicData>
                </a:graphic>
              </wp:inline>
            </w:drawing>
          </w:r>
        </w:p>
      </w:sdtContent>
    </w:sdt>
    <w:sectPr w:rsidR="00E74B92" w:rsidSect="00F67ABD">
      <w:pgSz w:w="12240" w:h="15840"/>
      <w:pgMar w:top="1134" w:right="1134" w:bottom="1134"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enumros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enumros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epuces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epuces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enumros"/>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epuces"/>
      <w:lvlText w:val=""/>
      <w:lvlJc w:val="left"/>
      <w:pPr>
        <w:tabs>
          <w:tab w:val="num" w:pos="360"/>
        </w:tabs>
        <w:ind w:left="360" w:hanging="360"/>
      </w:pPr>
      <w:rPr>
        <w:rFonts w:ascii="Symbol" w:hAnsi="Symbol" w:hint="default"/>
      </w:rPr>
    </w:lvl>
  </w:abstractNum>
  <w:abstractNum w:abstractNumId="9" w15:restartNumberingAfterBreak="0">
    <w:nsid w:val="5FA8F4BD"/>
    <w:multiLevelType w:val="hybridMultilevel"/>
    <w:tmpl w:val="5AE68C5E"/>
    <w:lvl w:ilvl="0" w:tplc="8E5A9146">
      <w:start w:val="1"/>
      <w:numFmt w:val="decimal"/>
      <w:lvlText w:val="%1."/>
      <w:lvlJc w:val="left"/>
      <w:pPr>
        <w:ind w:left="720" w:hanging="360"/>
      </w:pPr>
    </w:lvl>
    <w:lvl w:ilvl="1" w:tplc="B2F8530E">
      <w:start w:val="1"/>
      <w:numFmt w:val="lowerLetter"/>
      <w:lvlText w:val="%2."/>
      <w:lvlJc w:val="left"/>
      <w:pPr>
        <w:ind w:left="1440" w:hanging="360"/>
      </w:pPr>
    </w:lvl>
    <w:lvl w:ilvl="2" w:tplc="CE1ED7E6">
      <w:start w:val="1"/>
      <w:numFmt w:val="lowerRoman"/>
      <w:lvlText w:val="%3."/>
      <w:lvlJc w:val="right"/>
      <w:pPr>
        <w:ind w:left="2160" w:hanging="180"/>
      </w:pPr>
    </w:lvl>
    <w:lvl w:ilvl="3" w:tplc="3668B09C">
      <w:start w:val="1"/>
      <w:numFmt w:val="decimal"/>
      <w:lvlText w:val="%4."/>
      <w:lvlJc w:val="left"/>
      <w:pPr>
        <w:ind w:left="2880" w:hanging="360"/>
      </w:pPr>
    </w:lvl>
    <w:lvl w:ilvl="4" w:tplc="02A27B4C">
      <w:start w:val="1"/>
      <w:numFmt w:val="lowerLetter"/>
      <w:lvlText w:val="%5."/>
      <w:lvlJc w:val="left"/>
      <w:pPr>
        <w:ind w:left="3600" w:hanging="360"/>
      </w:pPr>
    </w:lvl>
    <w:lvl w:ilvl="5" w:tplc="AA2E5C66">
      <w:start w:val="1"/>
      <w:numFmt w:val="lowerRoman"/>
      <w:lvlText w:val="%6."/>
      <w:lvlJc w:val="right"/>
      <w:pPr>
        <w:ind w:left="4320" w:hanging="180"/>
      </w:pPr>
    </w:lvl>
    <w:lvl w:ilvl="6" w:tplc="42FE560A">
      <w:start w:val="1"/>
      <w:numFmt w:val="decimal"/>
      <w:lvlText w:val="%7."/>
      <w:lvlJc w:val="left"/>
      <w:pPr>
        <w:ind w:left="5040" w:hanging="360"/>
      </w:pPr>
    </w:lvl>
    <w:lvl w:ilvl="7" w:tplc="2E0CF14E">
      <w:start w:val="1"/>
      <w:numFmt w:val="lowerLetter"/>
      <w:lvlText w:val="%8."/>
      <w:lvlJc w:val="left"/>
      <w:pPr>
        <w:ind w:left="5760" w:hanging="360"/>
      </w:pPr>
    </w:lvl>
    <w:lvl w:ilvl="8" w:tplc="D3B694C4">
      <w:start w:val="1"/>
      <w:numFmt w:val="lowerRoman"/>
      <w:lvlText w:val="%9."/>
      <w:lvlJc w:val="right"/>
      <w:pPr>
        <w:ind w:left="6480" w:hanging="180"/>
      </w:pPr>
    </w:lvl>
  </w:abstractNum>
  <w:num w:numId="1">
    <w:abstractNumId w:val="9"/>
  </w:num>
  <w:num w:numId="2">
    <w:abstractNumId w:val="8"/>
  </w:num>
  <w:num w:numId="3">
    <w:abstractNumId w:val="6"/>
  </w:num>
  <w:num w:numId="4">
    <w:abstractNumId w:val="5"/>
  </w:num>
  <w:num w:numId="5">
    <w:abstractNumId w:val="4"/>
  </w:num>
  <w:num w:numId="6">
    <w:abstractNumId w:val="7"/>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6063C"/>
    <w:rsid w:val="0015074B"/>
    <w:rsid w:val="0029639D"/>
    <w:rsid w:val="00326F90"/>
    <w:rsid w:val="007E38F6"/>
    <w:rsid w:val="00986648"/>
    <w:rsid w:val="00AA1D8D"/>
    <w:rsid w:val="00B26568"/>
    <w:rsid w:val="00B47730"/>
    <w:rsid w:val="00B51DB2"/>
    <w:rsid w:val="00C82F97"/>
    <w:rsid w:val="00CB0664"/>
    <w:rsid w:val="00E74B92"/>
    <w:rsid w:val="00F35AE1"/>
    <w:rsid w:val="00F67ABD"/>
    <w:rsid w:val="00F967F5"/>
    <w:rsid w:val="00FB24B6"/>
    <w:rsid w:val="00FC693F"/>
    <w:rsid w:val="00FD15B9"/>
    <w:rsid w:val="00FE1592"/>
    <w:rsid w:val="030DD282"/>
    <w:rsid w:val="4B9168F9"/>
    <w:rsid w:val="58CF9CBD"/>
    <w:rsid w:val="6889F58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4062061"/>
  <w14:defaultImageDpi w14:val="330"/>
  <w15:docId w15:val="{C8E9DC2B-28D3-4328-947D-6FC4FAF69F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C693F"/>
  </w:style>
  <w:style w:type="paragraph" w:styleId="Titre1">
    <w:name w:val="heading 1"/>
    <w:basedOn w:val="Normal"/>
    <w:next w:val="Normal"/>
    <w:link w:val="Titre1Car"/>
    <w:uiPriority w:val="9"/>
    <w:qFormat/>
    <w:rsid w:val="00FC693F"/>
    <w:pPr>
      <w:keepNext/>
      <w:keepLines/>
      <w:spacing w:before="480" w:after="0"/>
      <w:outlineLvl w:val="0"/>
    </w:pPr>
    <w:rPr>
      <w:rFonts w:asciiTheme="majorHAnsi" w:eastAsiaTheme="majorEastAsia" w:hAnsiTheme="majorHAnsi" w:cstheme="majorBidi"/>
      <w:b/>
      <w:bCs/>
      <w:color w:val="CA004F" w:themeColor="accent1" w:themeShade="BF"/>
      <w:sz w:val="28"/>
      <w:szCs w:val="28"/>
    </w:rPr>
  </w:style>
  <w:style w:type="paragraph" w:styleId="Titre2">
    <w:name w:val="heading 2"/>
    <w:basedOn w:val="Normal"/>
    <w:next w:val="Normal"/>
    <w:link w:val="Titre2Car"/>
    <w:uiPriority w:val="9"/>
    <w:unhideWhenUsed/>
    <w:qFormat/>
    <w:rsid w:val="00FC693F"/>
    <w:pPr>
      <w:keepNext/>
      <w:keepLines/>
      <w:spacing w:before="200" w:after="0"/>
      <w:outlineLvl w:val="1"/>
    </w:pPr>
    <w:rPr>
      <w:rFonts w:asciiTheme="majorHAnsi" w:eastAsiaTheme="majorEastAsia" w:hAnsiTheme="majorHAnsi" w:cstheme="majorBidi"/>
      <w:b/>
      <w:bCs/>
      <w:color w:val="FF0F6E" w:themeColor="accent1"/>
      <w:sz w:val="26"/>
      <w:szCs w:val="26"/>
    </w:rPr>
  </w:style>
  <w:style w:type="paragraph" w:styleId="Titre3">
    <w:name w:val="heading 3"/>
    <w:basedOn w:val="Normal"/>
    <w:next w:val="Normal"/>
    <w:link w:val="Titre3Car"/>
    <w:uiPriority w:val="9"/>
    <w:unhideWhenUsed/>
    <w:qFormat/>
    <w:rsid w:val="00FC693F"/>
    <w:pPr>
      <w:keepNext/>
      <w:keepLines/>
      <w:spacing w:before="200" w:after="0"/>
      <w:outlineLvl w:val="2"/>
    </w:pPr>
    <w:rPr>
      <w:rFonts w:asciiTheme="majorHAnsi" w:eastAsiaTheme="majorEastAsia" w:hAnsiTheme="majorHAnsi" w:cstheme="majorBidi"/>
      <w:b/>
      <w:bCs/>
      <w:color w:val="FF0F6E" w:themeColor="accent1"/>
    </w:rPr>
  </w:style>
  <w:style w:type="paragraph" w:styleId="Titre4">
    <w:name w:val="heading 4"/>
    <w:basedOn w:val="Normal"/>
    <w:next w:val="Normal"/>
    <w:link w:val="Titre4C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FF0F6E" w:themeColor="accent1"/>
    </w:rPr>
  </w:style>
  <w:style w:type="paragraph" w:styleId="Titre5">
    <w:name w:val="heading 5"/>
    <w:basedOn w:val="Normal"/>
    <w:next w:val="Normal"/>
    <w:link w:val="Titre5Car"/>
    <w:uiPriority w:val="9"/>
    <w:semiHidden/>
    <w:unhideWhenUsed/>
    <w:qFormat/>
    <w:rsid w:val="00FC693F"/>
    <w:pPr>
      <w:keepNext/>
      <w:keepLines/>
      <w:spacing w:before="200" w:after="0"/>
      <w:outlineLvl w:val="4"/>
    </w:pPr>
    <w:rPr>
      <w:rFonts w:asciiTheme="majorHAnsi" w:eastAsiaTheme="majorEastAsia" w:hAnsiTheme="majorHAnsi" w:cstheme="majorBidi"/>
      <w:color w:val="860034" w:themeColor="accent1" w:themeShade="7F"/>
    </w:rPr>
  </w:style>
  <w:style w:type="paragraph" w:styleId="Titre6">
    <w:name w:val="heading 6"/>
    <w:basedOn w:val="Normal"/>
    <w:next w:val="Normal"/>
    <w:link w:val="Titre6Car"/>
    <w:uiPriority w:val="9"/>
    <w:semiHidden/>
    <w:unhideWhenUsed/>
    <w:qFormat/>
    <w:rsid w:val="00FC693F"/>
    <w:pPr>
      <w:keepNext/>
      <w:keepLines/>
      <w:spacing w:before="200" w:after="0"/>
      <w:outlineLvl w:val="5"/>
    </w:pPr>
    <w:rPr>
      <w:rFonts w:asciiTheme="majorHAnsi" w:eastAsiaTheme="majorEastAsia" w:hAnsiTheme="majorHAnsi" w:cstheme="majorBidi"/>
      <w:i/>
      <w:iCs/>
      <w:color w:val="860034" w:themeColor="accent1" w:themeShade="7F"/>
    </w:rPr>
  </w:style>
  <w:style w:type="paragraph" w:styleId="Titre7">
    <w:name w:val="heading 7"/>
    <w:basedOn w:val="Normal"/>
    <w:next w:val="Normal"/>
    <w:link w:val="Titre7C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FC693F"/>
    <w:pPr>
      <w:keepNext/>
      <w:keepLines/>
      <w:spacing w:before="200" w:after="0"/>
      <w:outlineLvl w:val="7"/>
    </w:pPr>
    <w:rPr>
      <w:rFonts w:asciiTheme="majorHAnsi" w:eastAsiaTheme="majorEastAsia" w:hAnsiTheme="majorHAnsi" w:cstheme="majorBidi"/>
      <w:color w:val="FF0F6E" w:themeColor="accent1"/>
      <w:sz w:val="20"/>
      <w:szCs w:val="20"/>
    </w:rPr>
  </w:style>
  <w:style w:type="paragraph" w:styleId="Titre9">
    <w:name w:val="heading 9"/>
    <w:basedOn w:val="Normal"/>
    <w:next w:val="Normal"/>
    <w:link w:val="Titre9C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E618BF"/>
    <w:pPr>
      <w:tabs>
        <w:tab w:val="center" w:pos="4680"/>
        <w:tab w:val="right" w:pos="9360"/>
      </w:tabs>
      <w:spacing w:after="0" w:line="240" w:lineRule="auto"/>
    </w:pPr>
  </w:style>
  <w:style w:type="character" w:customStyle="1" w:styleId="En-tteCar">
    <w:name w:val="En-tête Car"/>
    <w:basedOn w:val="Policepardfaut"/>
    <w:link w:val="En-tte"/>
    <w:uiPriority w:val="99"/>
    <w:rsid w:val="00E618BF"/>
  </w:style>
  <w:style w:type="paragraph" w:styleId="Pieddepage">
    <w:name w:val="footer"/>
    <w:basedOn w:val="Normal"/>
    <w:link w:val="PieddepageCar"/>
    <w:uiPriority w:val="99"/>
    <w:unhideWhenUsed/>
    <w:rsid w:val="00E618BF"/>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E618BF"/>
  </w:style>
  <w:style w:type="paragraph" w:styleId="Sansinterligne">
    <w:name w:val="No Spacing"/>
    <w:uiPriority w:val="1"/>
    <w:qFormat/>
    <w:rsid w:val="00FC693F"/>
    <w:pPr>
      <w:spacing w:after="0" w:line="240" w:lineRule="auto"/>
    </w:pPr>
  </w:style>
  <w:style w:type="character" w:customStyle="1" w:styleId="Titre1Car">
    <w:name w:val="Titre 1 Car"/>
    <w:basedOn w:val="Policepardfaut"/>
    <w:link w:val="Titre1"/>
    <w:uiPriority w:val="9"/>
    <w:rsid w:val="00FC693F"/>
    <w:rPr>
      <w:rFonts w:asciiTheme="majorHAnsi" w:eastAsiaTheme="majorEastAsia" w:hAnsiTheme="majorHAnsi" w:cstheme="majorBidi"/>
      <w:b/>
      <w:bCs/>
      <w:color w:val="CA004F" w:themeColor="accent1" w:themeShade="BF"/>
      <w:sz w:val="28"/>
      <w:szCs w:val="28"/>
    </w:rPr>
  </w:style>
  <w:style w:type="character" w:customStyle="1" w:styleId="Titre2Car">
    <w:name w:val="Titre 2 Car"/>
    <w:basedOn w:val="Policepardfaut"/>
    <w:link w:val="Titre2"/>
    <w:uiPriority w:val="9"/>
    <w:rsid w:val="00FC693F"/>
    <w:rPr>
      <w:rFonts w:asciiTheme="majorHAnsi" w:eastAsiaTheme="majorEastAsia" w:hAnsiTheme="majorHAnsi" w:cstheme="majorBidi"/>
      <w:b/>
      <w:bCs/>
      <w:color w:val="FF0F6E" w:themeColor="accent1"/>
      <w:sz w:val="26"/>
      <w:szCs w:val="26"/>
    </w:rPr>
  </w:style>
  <w:style w:type="character" w:customStyle="1" w:styleId="Titre3Car">
    <w:name w:val="Titre 3 Car"/>
    <w:basedOn w:val="Policepardfaut"/>
    <w:link w:val="Titre3"/>
    <w:uiPriority w:val="9"/>
    <w:rsid w:val="00FC693F"/>
    <w:rPr>
      <w:rFonts w:asciiTheme="majorHAnsi" w:eastAsiaTheme="majorEastAsia" w:hAnsiTheme="majorHAnsi" w:cstheme="majorBidi"/>
      <w:b/>
      <w:bCs/>
      <w:color w:val="FF0F6E" w:themeColor="accent1"/>
    </w:rPr>
  </w:style>
  <w:style w:type="paragraph" w:styleId="Titre">
    <w:name w:val="Title"/>
    <w:basedOn w:val="Normal"/>
    <w:next w:val="Normal"/>
    <w:link w:val="TitreCar"/>
    <w:uiPriority w:val="10"/>
    <w:qFormat/>
    <w:rsid w:val="00FC693F"/>
    <w:pPr>
      <w:pBdr>
        <w:bottom w:val="single" w:sz="8" w:space="4" w:color="FF0F6E"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reCar">
    <w:name w:val="Titre Car"/>
    <w:basedOn w:val="Policepardfaut"/>
    <w:link w:val="Titre"/>
    <w:uiPriority w:val="10"/>
    <w:rsid w:val="00FC693F"/>
    <w:rPr>
      <w:rFonts w:asciiTheme="majorHAnsi" w:eastAsiaTheme="majorEastAsia" w:hAnsiTheme="majorHAnsi" w:cstheme="majorBidi"/>
      <w:color w:val="323E4F" w:themeColor="text2" w:themeShade="BF"/>
      <w:spacing w:val="5"/>
      <w:kern w:val="28"/>
      <w:sz w:val="52"/>
      <w:szCs w:val="52"/>
    </w:rPr>
  </w:style>
  <w:style w:type="paragraph" w:styleId="Sous-titre">
    <w:name w:val="Subtitle"/>
    <w:basedOn w:val="Normal"/>
    <w:next w:val="Normal"/>
    <w:link w:val="Sous-titreCar"/>
    <w:uiPriority w:val="11"/>
    <w:qFormat/>
    <w:rsid w:val="00FC693F"/>
    <w:pPr>
      <w:numPr>
        <w:ilvl w:val="1"/>
      </w:numPr>
    </w:pPr>
    <w:rPr>
      <w:rFonts w:asciiTheme="majorHAnsi" w:eastAsiaTheme="majorEastAsia" w:hAnsiTheme="majorHAnsi" w:cstheme="majorBidi"/>
      <w:i/>
      <w:iCs/>
      <w:color w:val="FF0F6E" w:themeColor="accent1"/>
      <w:spacing w:val="15"/>
      <w:sz w:val="24"/>
      <w:szCs w:val="24"/>
    </w:rPr>
  </w:style>
  <w:style w:type="character" w:customStyle="1" w:styleId="Sous-titreCar">
    <w:name w:val="Sous-titre Car"/>
    <w:basedOn w:val="Policepardfaut"/>
    <w:link w:val="Sous-titre"/>
    <w:uiPriority w:val="11"/>
    <w:rsid w:val="00FC693F"/>
    <w:rPr>
      <w:rFonts w:asciiTheme="majorHAnsi" w:eastAsiaTheme="majorEastAsia" w:hAnsiTheme="majorHAnsi" w:cstheme="majorBidi"/>
      <w:i/>
      <w:iCs/>
      <w:color w:val="FF0F6E" w:themeColor="accent1"/>
      <w:spacing w:val="15"/>
      <w:sz w:val="24"/>
      <w:szCs w:val="24"/>
    </w:rPr>
  </w:style>
  <w:style w:type="paragraph" w:styleId="Paragraphedeliste">
    <w:name w:val="List Paragraph"/>
    <w:basedOn w:val="Normal"/>
    <w:uiPriority w:val="34"/>
    <w:qFormat/>
    <w:rsid w:val="00FC693F"/>
    <w:pPr>
      <w:ind w:left="720"/>
      <w:contextualSpacing/>
    </w:pPr>
  </w:style>
  <w:style w:type="paragraph" w:styleId="Corpsdetexte">
    <w:name w:val="Body Text"/>
    <w:basedOn w:val="Normal"/>
    <w:link w:val="CorpsdetexteCar"/>
    <w:uiPriority w:val="99"/>
    <w:unhideWhenUsed/>
    <w:rsid w:val="00AA1D8D"/>
    <w:pPr>
      <w:spacing w:after="120"/>
    </w:pPr>
  </w:style>
  <w:style w:type="character" w:customStyle="1" w:styleId="CorpsdetexteCar">
    <w:name w:val="Corps de texte Car"/>
    <w:basedOn w:val="Policepardfaut"/>
    <w:link w:val="Corpsdetexte"/>
    <w:uiPriority w:val="99"/>
    <w:rsid w:val="00AA1D8D"/>
  </w:style>
  <w:style w:type="paragraph" w:styleId="Corpsdetexte2">
    <w:name w:val="Body Text 2"/>
    <w:basedOn w:val="Normal"/>
    <w:link w:val="Corpsdetexte2Car"/>
    <w:uiPriority w:val="99"/>
    <w:unhideWhenUsed/>
    <w:rsid w:val="00AA1D8D"/>
    <w:pPr>
      <w:spacing w:after="120" w:line="480" w:lineRule="auto"/>
    </w:pPr>
  </w:style>
  <w:style w:type="character" w:customStyle="1" w:styleId="Corpsdetexte2Car">
    <w:name w:val="Corps de texte 2 Car"/>
    <w:basedOn w:val="Policepardfaut"/>
    <w:link w:val="Corpsdetexte2"/>
    <w:uiPriority w:val="99"/>
    <w:rsid w:val="00AA1D8D"/>
  </w:style>
  <w:style w:type="paragraph" w:styleId="Corpsdetexte3">
    <w:name w:val="Body Text 3"/>
    <w:basedOn w:val="Normal"/>
    <w:link w:val="Corpsdetexte3Car"/>
    <w:uiPriority w:val="99"/>
    <w:unhideWhenUsed/>
    <w:rsid w:val="00AA1D8D"/>
    <w:pPr>
      <w:spacing w:after="120"/>
    </w:pPr>
    <w:rPr>
      <w:sz w:val="16"/>
      <w:szCs w:val="16"/>
    </w:rPr>
  </w:style>
  <w:style w:type="character" w:customStyle="1" w:styleId="Corpsdetexte3Car">
    <w:name w:val="Corps de texte 3 Car"/>
    <w:basedOn w:val="Policepardfaut"/>
    <w:link w:val="Corpsdetexte3"/>
    <w:uiPriority w:val="99"/>
    <w:rsid w:val="00AA1D8D"/>
    <w:rPr>
      <w:sz w:val="16"/>
      <w:szCs w:val="16"/>
    </w:rPr>
  </w:style>
  <w:style w:type="paragraph" w:styleId="Liste">
    <w:name w:val="List"/>
    <w:basedOn w:val="Normal"/>
    <w:uiPriority w:val="99"/>
    <w:unhideWhenUsed/>
    <w:rsid w:val="00AA1D8D"/>
    <w:pPr>
      <w:ind w:left="360" w:hanging="360"/>
      <w:contextualSpacing/>
    </w:pPr>
  </w:style>
  <w:style w:type="paragraph" w:styleId="Liste2">
    <w:name w:val="List 2"/>
    <w:basedOn w:val="Normal"/>
    <w:uiPriority w:val="99"/>
    <w:unhideWhenUsed/>
    <w:rsid w:val="00326F90"/>
    <w:pPr>
      <w:ind w:left="720" w:hanging="360"/>
      <w:contextualSpacing/>
    </w:pPr>
  </w:style>
  <w:style w:type="paragraph" w:styleId="Liste3">
    <w:name w:val="List 3"/>
    <w:basedOn w:val="Normal"/>
    <w:uiPriority w:val="99"/>
    <w:unhideWhenUsed/>
    <w:rsid w:val="00326F90"/>
    <w:pPr>
      <w:ind w:left="1080" w:hanging="360"/>
      <w:contextualSpacing/>
    </w:pPr>
  </w:style>
  <w:style w:type="paragraph" w:styleId="Listepuces">
    <w:name w:val="List Bullet"/>
    <w:basedOn w:val="Normal"/>
    <w:uiPriority w:val="99"/>
    <w:unhideWhenUsed/>
    <w:rsid w:val="00326F90"/>
    <w:pPr>
      <w:numPr>
        <w:numId w:val="2"/>
      </w:numPr>
      <w:contextualSpacing/>
    </w:pPr>
  </w:style>
  <w:style w:type="paragraph" w:styleId="Listepuces2">
    <w:name w:val="List Bullet 2"/>
    <w:basedOn w:val="Normal"/>
    <w:uiPriority w:val="99"/>
    <w:unhideWhenUsed/>
    <w:rsid w:val="00326F90"/>
    <w:pPr>
      <w:numPr>
        <w:numId w:val="3"/>
      </w:numPr>
      <w:contextualSpacing/>
    </w:pPr>
  </w:style>
  <w:style w:type="paragraph" w:styleId="Listepuces3">
    <w:name w:val="List Bullet 3"/>
    <w:basedOn w:val="Normal"/>
    <w:uiPriority w:val="99"/>
    <w:unhideWhenUsed/>
    <w:rsid w:val="00326F90"/>
    <w:pPr>
      <w:numPr>
        <w:numId w:val="4"/>
      </w:numPr>
      <w:contextualSpacing/>
    </w:pPr>
  </w:style>
  <w:style w:type="paragraph" w:styleId="Listenumros">
    <w:name w:val="List Number"/>
    <w:basedOn w:val="Normal"/>
    <w:uiPriority w:val="99"/>
    <w:unhideWhenUsed/>
    <w:rsid w:val="00326F90"/>
    <w:pPr>
      <w:numPr>
        <w:numId w:val="6"/>
      </w:numPr>
      <w:contextualSpacing/>
    </w:pPr>
  </w:style>
  <w:style w:type="paragraph" w:styleId="Listenumros2">
    <w:name w:val="List Number 2"/>
    <w:basedOn w:val="Normal"/>
    <w:uiPriority w:val="99"/>
    <w:unhideWhenUsed/>
    <w:rsid w:val="0029639D"/>
    <w:pPr>
      <w:numPr>
        <w:numId w:val="7"/>
      </w:numPr>
      <w:contextualSpacing/>
    </w:pPr>
  </w:style>
  <w:style w:type="paragraph" w:styleId="Listenumros3">
    <w:name w:val="List Number 3"/>
    <w:basedOn w:val="Normal"/>
    <w:uiPriority w:val="99"/>
    <w:unhideWhenUsed/>
    <w:rsid w:val="0029639D"/>
    <w:pPr>
      <w:numPr>
        <w:numId w:val="8"/>
      </w:numPr>
      <w:contextualSpacing/>
    </w:pPr>
  </w:style>
  <w:style w:type="paragraph" w:styleId="Listecontinue">
    <w:name w:val="List Continue"/>
    <w:basedOn w:val="Normal"/>
    <w:uiPriority w:val="99"/>
    <w:unhideWhenUsed/>
    <w:rsid w:val="0029639D"/>
    <w:pPr>
      <w:spacing w:after="120"/>
      <w:ind w:left="360"/>
      <w:contextualSpacing/>
    </w:pPr>
  </w:style>
  <w:style w:type="paragraph" w:styleId="Listecontinue2">
    <w:name w:val="List Continue 2"/>
    <w:basedOn w:val="Normal"/>
    <w:uiPriority w:val="99"/>
    <w:unhideWhenUsed/>
    <w:rsid w:val="0029639D"/>
    <w:pPr>
      <w:spacing w:after="120"/>
      <w:ind w:left="720"/>
      <w:contextualSpacing/>
    </w:pPr>
  </w:style>
  <w:style w:type="paragraph" w:styleId="Listecontinue3">
    <w:name w:val="List Continue 3"/>
    <w:basedOn w:val="Normal"/>
    <w:uiPriority w:val="99"/>
    <w:unhideWhenUsed/>
    <w:rsid w:val="0029639D"/>
    <w:pPr>
      <w:spacing w:after="120"/>
      <w:ind w:left="1080"/>
      <w:contextualSpacing/>
    </w:pPr>
  </w:style>
  <w:style w:type="paragraph" w:styleId="Textedemacro">
    <w:name w:val="macro"/>
    <w:link w:val="TextedemacroC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TextedemacroCar">
    <w:name w:val="Texte de macro Car"/>
    <w:basedOn w:val="Policepardfaut"/>
    <w:link w:val="Textedemacro"/>
    <w:uiPriority w:val="99"/>
    <w:rsid w:val="0029639D"/>
    <w:rPr>
      <w:rFonts w:ascii="Courier" w:hAnsi="Courier"/>
      <w:sz w:val="20"/>
      <w:szCs w:val="20"/>
    </w:rPr>
  </w:style>
  <w:style w:type="paragraph" w:styleId="Citation">
    <w:name w:val="Quote"/>
    <w:basedOn w:val="Normal"/>
    <w:next w:val="Normal"/>
    <w:link w:val="CitationCar"/>
    <w:uiPriority w:val="29"/>
    <w:qFormat/>
    <w:rsid w:val="00FC693F"/>
    <w:rPr>
      <w:i/>
      <w:iCs/>
      <w:color w:val="000000" w:themeColor="text1"/>
    </w:rPr>
  </w:style>
  <w:style w:type="character" w:customStyle="1" w:styleId="CitationCar">
    <w:name w:val="Citation Car"/>
    <w:basedOn w:val="Policepardfaut"/>
    <w:link w:val="Citation"/>
    <w:uiPriority w:val="29"/>
    <w:rsid w:val="00FC693F"/>
    <w:rPr>
      <w:i/>
      <w:iCs/>
      <w:color w:val="000000" w:themeColor="text1"/>
    </w:rPr>
  </w:style>
  <w:style w:type="character" w:customStyle="1" w:styleId="Titre4Car">
    <w:name w:val="Titre 4 Car"/>
    <w:basedOn w:val="Policepardfaut"/>
    <w:link w:val="Titre4"/>
    <w:uiPriority w:val="9"/>
    <w:semiHidden/>
    <w:rsid w:val="00FC693F"/>
    <w:rPr>
      <w:rFonts w:asciiTheme="majorHAnsi" w:eastAsiaTheme="majorEastAsia" w:hAnsiTheme="majorHAnsi" w:cstheme="majorBidi"/>
      <w:b/>
      <w:bCs/>
      <w:i/>
      <w:iCs/>
      <w:color w:val="FF0F6E" w:themeColor="accent1"/>
    </w:rPr>
  </w:style>
  <w:style w:type="character" w:customStyle="1" w:styleId="Titre5Car">
    <w:name w:val="Titre 5 Car"/>
    <w:basedOn w:val="Policepardfaut"/>
    <w:link w:val="Titre5"/>
    <w:uiPriority w:val="9"/>
    <w:semiHidden/>
    <w:rsid w:val="00FC693F"/>
    <w:rPr>
      <w:rFonts w:asciiTheme="majorHAnsi" w:eastAsiaTheme="majorEastAsia" w:hAnsiTheme="majorHAnsi" w:cstheme="majorBidi"/>
      <w:color w:val="860034" w:themeColor="accent1" w:themeShade="7F"/>
    </w:rPr>
  </w:style>
  <w:style w:type="character" w:customStyle="1" w:styleId="Titre6Car">
    <w:name w:val="Titre 6 Car"/>
    <w:basedOn w:val="Policepardfaut"/>
    <w:link w:val="Titre6"/>
    <w:uiPriority w:val="9"/>
    <w:semiHidden/>
    <w:rsid w:val="00FC693F"/>
    <w:rPr>
      <w:rFonts w:asciiTheme="majorHAnsi" w:eastAsiaTheme="majorEastAsia" w:hAnsiTheme="majorHAnsi" w:cstheme="majorBidi"/>
      <w:i/>
      <w:iCs/>
      <w:color w:val="860034" w:themeColor="accent1" w:themeShade="7F"/>
    </w:rPr>
  </w:style>
  <w:style w:type="character" w:customStyle="1" w:styleId="Titre7Car">
    <w:name w:val="Titre 7 Car"/>
    <w:basedOn w:val="Policepardfaut"/>
    <w:link w:val="Titre7"/>
    <w:uiPriority w:val="9"/>
    <w:semiHidden/>
    <w:rsid w:val="00FC693F"/>
    <w:rPr>
      <w:rFonts w:asciiTheme="majorHAnsi" w:eastAsiaTheme="majorEastAsia" w:hAnsiTheme="majorHAnsi" w:cstheme="majorBidi"/>
      <w:i/>
      <w:iCs/>
      <w:color w:val="404040" w:themeColor="text1" w:themeTint="BF"/>
    </w:rPr>
  </w:style>
  <w:style w:type="character" w:customStyle="1" w:styleId="Titre8Car">
    <w:name w:val="Titre 8 Car"/>
    <w:basedOn w:val="Policepardfaut"/>
    <w:link w:val="Titre8"/>
    <w:uiPriority w:val="9"/>
    <w:semiHidden/>
    <w:rsid w:val="00FC693F"/>
    <w:rPr>
      <w:rFonts w:asciiTheme="majorHAnsi" w:eastAsiaTheme="majorEastAsia" w:hAnsiTheme="majorHAnsi" w:cstheme="majorBidi"/>
      <w:color w:val="FF0F6E" w:themeColor="accent1"/>
      <w:sz w:val="20"/>
      <w:szCs w:val="20"/>
    </w:rPr>
  </w:style>
  <w:style w:type="character" w:customStyle="1" w:styleId="Titre9Car">
    <w:name w:val="Titre 9 Car"/>
    <w:basedOn w:val="Policepardfaut"/>
    <w:link w:val="Titre9"/>
    <w:uiPriority w:val="9"/>
    <w:semiHidden/>
    <w:rsid w:val="00FC693F"/>
    <w:rPr>
      <w:rFonts w:asciiTheme="majorHAnsi" w:eastAsiaTheme="majorEastAsia" w:hAnsiTheme="majorHAnsi" w:cstheme="majorBidi"/>
      <w:i/>
      <w:iCs/>
      <w:color w:val="404040" w:themeColor="text1" w:themeTint="BF"/>
      <w:sz w:val="20"/>
      <w:szCs w:val="20"/>
    </w:rPr>
  </w:style>
  <w:style w:type="paragraph" w:styleId="Lgende">
    <w:name w:val="caption"/>
    <w:basedOn w:val="Normal"/>
    <w:next w:val="Normal"/>
    <w:uiPriority w:val="35"/>
    <w:semiHidden/>
    <w:unhideWhenUsed/>
    <w:qFormat/>
    <w:rsid w:val="00FC693F"/>
    <w:pPr>
      <w:spacing w:line="240" w:lineRule="auto"/>
    </w:pPr>
    <w:rPr>
      <w:b/>
      <w:bCs/>
      <w:color w:val="FF0F6E" w:themeColor="accent1"/>
      <w:sz w:val="18"/>
      <w:szCs w:val="18"/>
    </w:rPr>
  </w:style>
  <w:style w:type="character" w:styleId="lev">
    <w:name w:val="Strong"/>
    <w:basedOn w:val="Policepardfaut"/>
    <w:uiPriority w:val="22"/>
    <w:qFormat/>
    <w:rsid w:val="00FC693F"/>
    <w:rPr>
      <w:b/>
      <w:bCs/>
    </w:rPr>
  </w:style>
  <w:style w:type="character" w:styleId="Accentuation">
    <w:name w:val="Emphasis"/>
    <w:basedOn w:val="Policepardfaut"/>
    <w:uiPriority w:val="20"/>
    <w:qFormat/>
    <w:rsid w:val="00FC693F"/>
    <w:rPr>
      <w:i/>
      <w:iCs/>
    </w:rPr>
  </w:style>
  <w:style w:type="paragraph" w:styleId="Citationintense">
    <w:name w:val="Intense Quote"/>
    <w:basedOn w:val="Normal"/>
    <w:next w:val="Normal"/>
    <w:link w:val="CitationintenseCar"/>
    <w:uiPriority w:val="30"/>
    <w:qFormat/>
    <w:rsid w:val="00FC693F"/>
    <w:pPr>
      <w:pBdr>
        <w:bottom w:val="single" w:sz="4" w:space="4" w:color="FF0F6E" w:themeColor="accent1"/>
      </w:pBdr>
      <w:spacing w:before="200" w:after="280"/>
      <w:ind w:left="936" w:right="936"/>
    </w:pPr>
    <w:rPr>
      <w:b/>
      <w:bCs/>
      <w:i/>
      <w:iCs/>
      <w:color w:val="FF0F6E" w:themeColor="accent1"/>
    </w:rPr>
  </w:style>
  <w:style w:type="character" w:customStyle="1" w:styleId="CitationintenseCar">
    <w:name w:val="Citation intense Car"/>
    <w:basedOn w:val="Policepardfaut"/>
    <w:link w:val="Citationintense"/>
    <w:uiPriority w:val="30"/>
    <w:rsid w:val="00FC693F"/>
    <w:rPr>
      <w:b/>
      <w:bCs/>
      <w:i/>
      <w:iCs/>
      <w:color w:val="FF0F6E" w:themeColor="accent1"/>
    </w:rPr>
  </w:style>
  <w:style w:type="character" w:styleId="Accentuationlgre">
    <w:name w:val="Subtle Emphasis"/>
    <w:basedOn w:val="Policepardfaut"/>
    <w:uiPriority w:val="19"/>
    <w:qFormat/>
    <w:rsid w:val="00FC693F"/>
    <w:rPr>
      <w:i/>
      <w:iCs/>
      <w:color w:val="808080" w:themeColor="text1" w:themeTint="7F"/>
    </w:rPr>
  </w:style>
  <w:style w:type="character" w:styleId="Accentuationintense">
    <w:name w:val="Intense Emphasis"/>
    <w:basedOn w:val="Policepardfaut"/>
    <w:uiPriority w:val="21"/>
    <w:qFormat/>
    <w:rsid w:val="00FC693F"/>
    <w:rPr>
      <w:b/>
      <w:bCs/>
      <w:i/>
      <w:iCs/>
      <w:color w:val="FF0F6E" w:themeColor="accent1"/>
    </w:rPr>
  </w:style>
  <w:style w:type="character" w:styleId="Rfrencelgre">
    <w:name w:val="Subtle Reference"/>
    <w:basedOn w:val="Policepardfaut"/>
    <w:uiPriority w:val="31"/>
    <w:qFormat/>
    <w:rsid w:val="00FC693F"/>
    <w:rPr>
      <w:smallCaps/>
      <w:color w:val="0F41AA" w:themeColor="accent2"/>
      <w:u w:val="single"/>
    </w:rPr>
  </w:style>
  <w:style w:type="character" w:styleId="Rfrenceintense">
    <w:name w:val="Intense Reference"/>
    <w:basedOn w:val="Policepardfaut"/>
    <w:uiPriority w:val="32"/>
    <w:qFormat/>
    <w:rsid w:val="00FC693F"/>
    <w:rPr>
      <w:b/>
      <w:bCs/>
      <w:smallCaps/>
      <w:color w:val="0F41AA" w:themeColor="accent2"/>
      <w:spacing w:val="5"/>
      <w:u w:val="single"/>
    </w:rPr>
  </w:style>
  <w:style w:type="character" w:styleId="Titredulivre">
    <w:name w:val="Book Title"/>
    <w:basedOn w:val="Policepardfaut"/>
    <w:uiPriority w:val="33"/>
    <w:qFormat/>
    <w:rsid w:val="00FC693F"/>
    <w:rPr>
      <w:b/>
      <w:bCs/>
      <w:smallCaps/>
      <w:spacing w:val="5"/>
    </w:rPr>
  </w:style>
  <w:style w:type="paragraph" w:styleId="En-ttedetabledesmatires">
    <w:name w:val="TOC Heading"/>
    <w:basedOn w:val="Titre1"/>
    <w:next w:val="Normal"/>
    <w:uiPriority w:val="39"/>
    <w:semiHidden/>
    <w:unhideWhenUsed/>
    <w:qFormat/>
    <w:rsid w:val="00FC693F"/>
    <w:pPr>
      <w:outlineLvl w:val="9"/>
    </w:pPr>
  </w:style>
  <w:style w:type="table" w:styleId="Grilledutableau">
    <w:name w:val="Table Grid"/>
    <w:basedOn w:val="Tableau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Ombrageclair">
    <w:name w:val="Light Shading"/>
    <w:basedOn w:val="Tableau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Trameclaire-Accent1">
    <w:name w:val="Light Shading Accent 1"/>
    <w:basedOn w:val="TableauNormal"/>
    <w:uiPriority w:val="60"/>
    <w:rsid w:val="00FC693F"/>
    <w:pPr>
      <w:spacing w:after="0" w:line="240" w:lineRule="auto"/>
    </w:pPr>
    <w:rPr>
      <w:color w:val="CA004F" w:themeColor="accent1" w:themeShade="BF"/>
    </w:rPr>
    <w:tblPr>
      <w:tblStyleRowBandSize w:val="1"/>
      <w:tblStyleColBandSize w:val="1"/>
      <w:tblBorders>
        <w:top w:val="single" w:sz="8" w:space="0" w:color="FF0F6E" w:themeColor="accent1"/>
        <w:bottom w:val="single" w:sz="8" w:space="0" w:color="FF0F6E" w:themeColor="accent1"/>
      </w:tblBorders>
    </w:tblPr>
    <w:tblStylePr w:type="firstRow">
      <w:pPr>
        <w:spacing w:before="0" w:after="0" w:line="240" w:lineRule="auto"/>
      </w:pPr>
      <w:rPr>
        <w:b/>
        <w:bCs/>
      </w:rPr>
      <w:tblPr/>
      <w:tcPr>
        <w:tcBorders>
          <w:top w:val="single" w:sz="8" w:space="0" w:color="FF0F6E" w:themeColor="accent1"/>
          <w:left w:val="nil"/>
          <w:bottom w:val="single" w:sz="8" w:space="0" w:color="FF0F6E" w:themeColor="accent1"/>
          <w:right w:val="nil"/>
          <w:insideH w:val="nil"/>
          <w:insideV w:val="nil"/>
        </w:tcBorders>
      </w:tcPr>
    </w:tblStylePr>
    <w:tblStylePr w:type="lastRow">
      <w:pPr>
        <w:spacing w:before="0" w:after="0" w:line="240" w:lineRule="auto"/>
      </w:pPr>
      <w:rPr>
        <w:b/>
        <w:bCs/>
      </w:rPr>
      <w:tblPr/>
      <w:tcPr>
        <w:tcBorders>
          <w:top w:val="single" w:sz="8" w:space="0" w:color="FF0F6E" w:themeColor="accent1"/>
          <w:left w:val="nil"/>
          <w:bottom w:val="single" w:sz="8" w:space="0" w:color="FF0F6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C3DA" w:themeFill="accent1" w:themeFillTint="3F"/>
      </w:tcPr>
    </w:tblStylePr>
    <w:tblStylePr w:type="band1Horz">
      <w:tblPr/>
      <w:tcPr>
        <w:tcBorders>
          <w:left w:val="nil"/>
          <w:right w:val="nil"/>
          <w:insideH w:val="nil"/>
          <w:insideV w:val="nil"/>
        </w:tcBorders>
        <w:shd w:val="clear" w:color="auto" w:fill="FFC3DA" w:themeFill="accent1" w:themeFillTint="3F"/>
      </w:tcPr>
    </w:tblStylePr>
  </w:style>
  <w:style w:type="table" w:styleId="Trameclaire-Accent2">
    <w:name w:val="Light Shading Accent 2"/>
    <w:basedOn w:val="TableauNormal"/>
    <w:uiPriority w:val="60"/>
    <w:rsid w:val="00FC693F"/>
    <w:pPr>
      <w:spacing w:after="0" w:line="240" w:lineRule="auto"/>
    </w:pPr>
    <w:rPr>
      <w:color w:val="0B307F" w:themeColor="accent2" w:themeShade="BF"/>
    </w:rPr>
    <w:tblPr>
      <w:tblStyleRowBandSize w:val="1"/>
      <w:tblStyleColBandSize w:val="1"/>
      <w:tblBorders>
        <w:top w:val="single" w:sz="8" w:space="0" w:color="0F41AA" w:themeColor="accent2"/>
        <w:bottom w:val="single" w:sz="8" w:space="0" w:color="0F41AA" w:themeColor="accent2"/>
      </w:tblBorders>
    </w:tblPr>
    <w:tblStylePr w:type="firstRow">
      <w:pPr>
        <w:spacing w:before="0" w:after="0" w:line="240" w:lineRule="auto"/>
      </w:pPr>
      <w:rPr>
        <w:b/>
        <w:bCs/>
      </w:rPr>
      <w:tblPr/>
      <w:tcPr>
        <w:tcBorders>
          <w:top w:val="single" w:sz="8" w:space="0" w:color="0F41AA" w:themeColor="accent2"/>
          <w:left w:val="nil"/>
          <w:bottom w:val="single" w:sz="8" w:space="0" w:color="0F41AA" w:themeColor="accent2"/>
          <w:right w:val="nil"/>
          <w:insideH w:val="nil"/>
          <w:insideV w:val="nil"/>
        </w:tcBorders>
      </w:tcPr>
    </w:tblStylePr>
    <w:tblStylePr w:type="lastRow">
      <w:pPr>
        <w:spacing w:before="0" w:after="0" w:line="240" w:lineRule="auto"/>
      </w:pPr>
      <w:rPr>
        <w:b/>
        <w:bCs/>
      </w:rPr>
      <w:tblPr/>
      <w:tcPr>
        <w:tcBorders>
          <w:top w:val="single" w:sz="8" w:space="0" w:color="0F41AA" w:themeColor="accent2"/>
          <w:left w:val="nil"/>
          <w:bottom w:val="single" w:sz="8" w:space="0" w:color="0F41AA"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5CAF8" w:themeFill="accent2" w:themeFillTint="3F"/>
      </w:tcPr>
    </w:tblStylePr>
    <w:tblStylePr w:type="band1Horz">
      <w:tblPr/>
      <w:tcPr>
        <w:tcBorders>
          <w:left w:val="nil"/>
          <w:right w:val="nil"/>
          <w:insideH w:val="nil"/>
          <w:insideV w:val="nil"/>
        </w:tcBorders>
        <w:shd w:val="clear" w:color="auto" w:fill="B5CAF8" w:themeFill="accent2" w:themeFillTint="3F"/>
      </w:tcPr>
    </w:tblStylePr>
  </w:style>
  <w:style w:type="table" w:styleId="Trameclaire-Accent3">
    <w:name w:val="Light Shading Accent 3"/>
    <w:basedOn w:val="TableauNormal"/>
    <w:uiPriority w:val="60"/>
    <w:rsid w:val="00FC693F"/>
    <w:pPr>
      <w:spacing w:after="0" w:line="240" w:lineRule="auto"/>
    </w:pPr>
    <w:rPr>
      <w:color w:val="D95300" w:themeColor="accent3" w:themeShade="BF"/>
    </w:rPr>
    <w:tblPr>
      <w:tblStyleRowBandSize w:val="1"/>
      <w:tblStyleColBandSize w:val="1"/>
      <w:tblBorders>
        <w:top w:val="single" w:sz="8" w:space="0" w:color="FF7823" w:themeColor="accent3"/>
        <w:bottom w:val="single" w:sz="8" w:space="0" w:color="FF7823" w:themeColor="accent3"/>
      </w:tblBorders>
    </w:tblPr>
    <w:tblStylePr w:type="firstRow">
      <w:pPr>
        <w:spacing w:before="0" w:after="0" w:line="240" w:lineRule="auto"/>
      </w:pPr>
      <w:rPr>
        <w:b/>
        <w:bCs/>
      </w:rPr>
      <w:tblPr/>
      <w:tcPr>
        <w:tcBorders>
          <w:top w:val="single" w:sz="8" w:space="0" w:color="FF7823" w:themeColor="accent3"/>
          <w:left w:val="nil"/>
          <w:bottom w:val="single" w:sz="8" w:space="0" w:color="FF7823" w:themeColor="accent3"/>
          <w:right w:val="nil"/>
          <w:insideH w:val="nil"/>
          <w:insideV w:val="nil"/>
        </w:tcBorders>
      </w:tcPr>
    </w:tblStylePr>
    <w:tblStylePr w:type="lastRow">
      <w:pPr>
        <w:spacing w:before="0" w:after="0" w:line="240" w:lineRule="auto"/>
      </w:pPr>
      <w:rPr>
        <w:b/>
        <w:bCs/>
      </w:rPr>
      <w:tblPr/>
      <w:tcPr>
        <w:tcBorders>
          <w:top w:val="single" w:sz="8" w:space="0" w:color="FF7823" w:themeColor="accent3"/>
          <w:left w:val="nil"/>
          <w:bottom w:val="single" w:sz="8" w:space="0" w:color="FF7823"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DDC8" w:themeFill="accent3" w:themeFillTint="3F"/>
      </w:tcPr>
    </w:tblStylePr>
    <w:tblStylePr w:type="band1Horz">
      <w:tblPr/>
      <w:tcPr>
        <w:tcBorders>
          <w:left w:val="nil"/>
          <w:right w:val="nil"/>
          <w:insideH w:val="nil"/>
          <w:insideV w:val="nil"/>
        </w:tcBorders>
        <w:shd w:val="clear" w:color="auto" w:fill="FFDDC8" w:themeFill="accent3" w:themeFillTint="3F"/>
      </w:tcPr>
    </w:tblStylePr>
  </w:style>
  <w:style w:type="table" w:styleId="Trameclaire-Accent4">
    <w:name w:val="Light Shading Accent 4"/>
    <w:basedOn w:val="TableauNormal"/>
    <w:uiPriority w:val="60"/>
    <w:rsid w:val="00FC693F"/>
    <w:pPr>
      <w:spacing w:after="0" w:line="240" w:lineRule="auto"/>
    </w:pPr>
    <w:rPr>
      <w:color w:val="FF9B61" w:themeColor="accent4" w:themeShade="BF"/>
    </w:rPr>
    <w:tblPr>
      <w:tblStyleRowBandSize w:val="1"/>
      <w:tblStyleColBandSize w:val="1"/>
      <w:tblBorders>
        <w:top w:val="single" w:sz="8" w:space="0" w:color="FFE6D7" w:themeColor="accent4"/>
        <w:bottom w:val="single" w:sz="8" w:space="0" w:color="FFE6D7" w:themeColor="accent4"/>
      </w:tblBorders>
    </w:tblPr>
    <w:tblStylePr w:type="firstRow">
      <w:pPr>
        <w:spacing w:before="0" w:after="0" w:line="240" w:lineRule="auto"/>
      </w:pPr>
      <w:rPr>
        <w:b/>
        <w:bCs/>
      </w:rPr>
      <w:tblPr/>
      <w:tcPr>
        <w:tcBorders>
          <w:top w:val="single" w:sz="8" w:space="0" w:color="FFE6D7" w:themeColor="accent4"/>
          <w:left w:val="nil"/>
          <w:bottom w:val="single" w:sz="8" w:space="0" w:color="FFE6D7" w:themeColor="accent4"/>
          <w:right w:val="nil"/>
          <w:insideH w:val="nil"/>
          <w:insideV w:val="nil"/>
        </w:tcBorders>
      </w:tcPr>
    </w:tblStylePr>
    <w:tblStylePr w:type="lastRow">
      <w:pPr>
        <w:spacing w:before="0" w:after="0" w:line="240" w:lineRule="auto"/>
      </w:pPr>
      <w:rPr>
        <w:b/>
        <w:bCs/>
      </w:rPr>
      <w:tblPr/>
      <w:tcPr>
        <w:tcBorders>
          <w:top w:val="single" w:sz="8" w:space="0" w:color="FFE6D7" w:themeColor="accent4"/>
          <w:left w:val="nil"/>
          <w:bottom w:val="single" w:sz="8" w:space="0" w:color="FFE6D7"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F5" w:themeFill="accent4" w:themeFillTint="3F"/>
      </w:tcPr>
    </w:tblStylePr>
    <w:tblStylePr w:type="band1Horz">
      <w:tblPr/>
      <w:tcPr>
        <w:tcBorders>
          <w:left w:val="nil"/>
          <w:right w:val="nil"/>
          <w:insideH w:val="nil"/>
          <w:insideV w:val="nil"/>
        </w:tcBorders>
        <w:shd w:val="clear" w:color="auto" w:fill="FFF8F5" w:themeFill="accent4" w:themeFillTint="3F"/>
      </w:tcPr>
    </w:tblStylePr>
  </w:style>
  <w:style w:type="table" w:styleId="Trameclaire-Accent5">
    <w:name w:val="Light Shading Accent 5"/>
    <w:basedOn w:val="TableauNormal"/>
    <w:uiPriority w:val="60"/>
    <w:rsid w:val="00FC693F"/>
    <w:pPr>
      <w:spacing w:after="0" w:line="240" w:lineRule="auto"/>
    </w:pPr>
    <w:rPr>
      <w:color w:val="5AC296" w:themeColor="accent5" w:themeShade="BF"/>
    </w:rPr>
    <w:tblPr>
      <w:tblStyleRowBandSize w:val="1"/>
      <w:tblStyleColBandSize w:val="1"/>
      <w:tblBorders>
        <w:top w:val="single" w:sz="8" w:space="0" w:color="A0DCC3" w:themeColor="accent5"/>
        <w:bottom w:val="single" w:sz="8" w:space="0" w:color="A0DCC3" w:themeColor="accent5"/>
      </w:tblBorders>
    </w:tblPr>
    <w:tblStylePr w:type="firstRow">
      <w:pPr>
        <w:spacing w:before="0" w:after="0" w:line="240" w:lineRule="auto"/>
      </w:pPr>
      <w:rPr>
        <w:b/>
        <w:bCs/>
      </w:rPr>
      <w:tblPr/>
      <w:tcPr>
        <w:tcBorders>
          <w:top w:val="single" w:sz="8" w:space="0" w:color="A0DCC3" w:themeColor="accent5"/>
          <w:left w:val="nil"/>
          <w:bottom w:val="single" w:sz="8" w:space="0" w:color="A0DCC3" w:themeColor="accent5"/>
          <w:right w:val="nil"/>
          <w:insideH w:val="nil"/>
          <w:insideV w:val="nil"/>
        </w:tcBorders>
      </w:tcPr>
    </w:tblStylePr>
    <w:tblStylePr w:type="lastRow">
      <w:pPr>
        <w:spacing w:before="0" w:after="0" w:line="240" w:lineRule="auto"/>
      </w:pPr>
      <w:rPr>
        <w:b/>
        <w:bCs/>
      </w:rPr>
      <w:tblPr/>
      <w:tcPr>
        <w:tcBorders>
          <w:top w:val="single" w:sz="8" w:space="0" w:color="A0DCC3" w:themeColor="accent5"/>
          <w:left w:val="nil"/>
          <w:bottom w:val="single" w:sz="8" w:space="0" w:color="A0DCC3"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6F0" w:themeFill="accent5" w:themeFillTint="3F"/>
      </w:tcPr>
    </w:tblStylePr>
    <w:tblStylePr w:type="band1Horz">
      <w:tblPr/>
      <w:tcPr>
        <w:tcBorders>
          <w:left w:val="nil"/>
          <w:right w:val="nil"/>
          <w:insideH w:val="nil"/>
          <w:insideV w:val="nil"/>
        </w:tcBorders>
        <w:shd w:val="clear" w:color="auto" w:fill="E7F6F0" w:themeFill="accent5" w:themeFillTint="3F"/>
      </w:tcPr>
    </w:tblStylePr>
  </w:style>
  <w:style w:type="table" w:styleId="Trameclaire-Accent6">
    <w:name w:val="Light Shading Accent 6"/>
    <w:basedOn w:val="TableauNormal"/>
    <w:uiPriority w:val="60"/>
    <w:rsid w:val="00FC693F"/>
    <w:pPr>
      <w:spacing w:after="0" w:line="240" w:lineRule="auto"/>
    </w:pPr>
    <w:rPr>
      <w:color w:val="163B38" w:themeColor="accent6" w:themeShade="BF"/>
    </w:rPr>
    <w:tblPr>
      <w:tblStyleRowBandSize w:val="1"/>
      <w:tblStyleColBandSize w:val="1"/>
      <w:tblBorders>
        <w:top w:val="single" w:sz="8" w:space="0" w:color="1E504B" w:themeColor="accent6"/>
        <w:bottom w:val="single" w:sz="8" w:space="0" w:color="1E504B" w:themeColor="accent6"/>
      </w:tblBorders>
    </w:tblPr>
    <w:tblStylePr w:type="firstRow">
      <w:pPr>
        <w:spacing w:before="0" w:after="0" w:line="240" w:lineRule="auto"/>
      </w:pPr>
      <w:rPr>
        <w:b/>
        <w:bCs/>
      </w:rPr>
      <w:tblPr/>
      <w:tcPr>
        <w:tcBorders>
          <w:top w:val="single" w:sz="8" w:space="0" w:color="1E504B" w:themeColor="accent6"/>
          <w:left w:val="nil"/>
          <w:bottom w:val="single" w:sz="8" w:space="0" w:color="1E504B" w:themeColor="accent6"/>
          <w:right w:val="nil"/>
          <w:insideH w:val="nil"/>
          <w:insideV w:val="nil"/>
        </w:tcBorders>
      </w:tcPr>
    </w:tblStylePr>
    <w:tblStylePr w:type="lastRow">
      <w:pPr>
        <w:spacing w:before="0" w:after="0" w:line="240" w:lineRule="auto"/>
      </w:pPr>
      <w:rPr>
        <w:b/>
        <w:bCs/>
      </w:rPr>
      <w:tblPr/>
      <w:tcPr>
        <w:tcBorders>
          <w:top w:val="single" w:sz="8" w:space="0" w:color="1E504B" w:themeColor="accent6"/>
          <w:left w:val="nil"/>
          <w:bottom w:val="single" w:sz="8" w:space="0" w:color="1E504B"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7E4DF" w:themeFill="accent6" w:themeFillTint="3F"/>
      </w:tcPr>
    </w:tblStylePr>
    <w:tblStylePr w:type="band1Horz">
      <w:tblPr/>
      <w:tcPr>
        <w:tcBorders>
          <w:left w:val="nil"/>
          <w:right w:val="nil"/>
          <w:insideH w:val="nil"/>
          <w:insideV w:val="nil"/>
        </w:tcBorders>
        <w:shd w:val="clear" w:color="auto" w:fill="B7E4DF" w:themeFill="accent6" w:themeFillTint="3F"/>
      </w:tcPr>
    </w:tblStylePr>
  </w:style>
  <w:style w:type="table" w:styleId="Listeclaire">
    <w:name w:val="Light List"/>
    <w:basedOn w:val="Tableau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steclaire-Accent1">
    <w:name w:val="Light List Accent 1"/>
    <w:basedOn w:val="TableauNormal"/>
    <w:uiPriority w:val="61"/>
    <w:rsid w:val="00FC693F"/>
    <w:pPr>
      <w:spacing w:after="0" w:line="240" w:lineRule="auto"/>
    </w:pPr>
    <w:tblPr>
      <w:tblStyleRowBandSize w:val="1"/>
      <w:tblStyleColBandSize w:val="1"/>
      <w:tblBorders>
        <w:top w:val="single" w:sz="8" w:space="0" w:color="FF0F6E" w:themeColor="accent1"/>
        <w:left w:val="single" w:sz="8" w:space="0" w:color="FF0F6E" w:themeColor="accent1"/>
        <w:bottom w:val="single" w:sz="8" w:space="0" w:color="FF0F6E" w:themeColor="accent1"/>
        <w:right w:val="single" w:sz="8" w:space="0" w:color="FF0F6E" w:themeColor="accent1"/>
      </w:tblBorders>
    </w:tblPr>
    <w:tblStylePr w:type="firstRow">
      <w:pPr>
        <w:spacing w:before="0" w:after="0" w:line="240" w:lineRule="auto"/>
      </w:pPr>
      <w:rPr>
        <w:b/>
        <w:bCs/>
        <w:color w:val="FFFFFF" w:themeColor="background1"/>
      </w:rPr>
      <w:tblPr/>
      <w:tcPr>
        <w:shd w:val="clear" w:color="auto" w:fill="FF0F6E" w:themeFill="accent1"/>
      </w:tcPr>
    </w:tblStylePr>
    <w:tblStylePr w:type="lastRow">
      <w:pPr>
        <w:spacing w:before="0" w:after="0" w:line="240" w:lineRule="auto"/>
      </w:pPr>
      <w:rPr>
        <w:b/>
        <w:bCs/>
      </w:rPr>
      <w:tblPr/>
      <w:tcPr>
        <w:tcBorders>
          <w:top w:val="double" w:sz="6" w:space="0" w:color="FF0F6E" w:themeColor="accent1"/>
          <w:left w:val="single" w:sz="8" w:space="0" w:color="FF0F6E" w:themeColor="accent1"/>
          <w:bottom w:val="single" w:sz="8" w:space="0" w:color="FF0F6E" w:themeColor="accent1"/>
          <w:right w:val="single" w:sz="8" w:space="0" w:color="FF0F6E" w:themeColor="accent1"/>
        </w:tcBorders>
      </w:tcPr>
    </w:tblStylePr>
    <w:tblStylePr w:type="firstCol">
      <w:rPr>
        <w:b/>
        <w:bCs/>
      </w:rPr>
    </w:tblStylePr>
    <w:tblStylePr w:type="lastCol">
      <w:rPr>
        <w:b/>
        <w:bCs/>
      </w:rPr>
    </w:tblStylePr>
    <w:tblStylePr w:type="band1Vert">
      <w:tblPr/>
      <w:tcPr>
        <w:tcBorders>
          <w:top w:val="single" w:sz="8" w:space="0" w:color="FF0F6E" w:themeColor="accent1"/>
          <w:left w:val="single" w:sz="8" w:space="0" w:color="FF0F6E" w:themeColor="accent1"/>
          <w:bottom w:val="single" w:sz="8" w:space="0" w:color="FF0F6E" w:themeColor="accent1"/>
          <w:right w:val="single" w:sz="8" w:space="0" w:color="FF0F6E" w:themeColor="accent1"/>
        </w:tcBorders>
      </w:tcPr>
    </w:tblStylePr>
    <w:tblStylePr w:type="band1Horz">
      <w:tblPr/>
      <w:tcPr>
        <w:tcBorders>
          <w:top w:val="single" w:sz="8" w:space="0" w:color="FF0F6E" w:themeColor="accent1"/>
          <w:left w:val="single" w:sz="8" w:space="0" w:color="FF0F6E" w:themeColor="accent1"/>
          <w:bottom w:val="single" w:sz="8" w:space="0" w:color="FF0F6E" w:themeColor="accent1"/>
          <w:right w:val="single" w:sz="8" w:space="0" w:color="FF0F6E" w:themeColor="accent1"/>
        </w:tcBorders>
      </w:tcPr>
    </w:tblStylePr>
  </w:style>
  <w:style w:type="table" w:styleId="Listeclaire-Accent2">
    <w:name w:val="Light List Accent 2"/>
    <w:basedOn w:val="TableauNormal"/>
    <w:uiPriority w:val="61"/>
    <w:rsid w:val="00CB0664"/>
    <w:pPr>
      <w:spacing w:after="0" w:line="240" w:lineRule="auto"/>
    </w:pPr>
    <w:tblPr>
      <w:tblStyleRowBandSize w:val="1"/>
      <w:tblStyleColBandSize w:val="1"/>
      <w:tblBorders>
        <w:top w:val="single" w:sz="8" w:space="0" w:color="0F41AA" w:themeColor="accent2"/>
        <w:left w:val="single" w:sz="8" w:space="0" w:color="0F41AA" w:themeColor="accent2"/>
        <w:bottom w:val="single" w:sz="8" w:space="0" w:color="0F41AA" w:themeColor="accent2"/>
        <w:right w:val="single" w:sz="8" w:space="0" w:color="0F41AA" w:themeColor="accent2"/>
      </w:tblBorders>
    </w:tblPr>
    <w:tblStylePr w:type="firstRow">
      <w:pPr>
        <w:spacing w:before="0" w:after="0" w:line="240" w:lineRule="auto"/>
      </w:pPr>
      <w:rPr>
        <w:b/>
        <w:bCs/>
        <w:color w:val="FFFFFF" w:themeColor="background1"/>
      </w:rPr>
      <w:tblPr/>
      <w:tcPr>
        <w:shd w:val="clear" w:color="auto" w:fill="0F41AA" w:themeFill="accent2"/>
      </w:tcPr>
    </w:tblStylePr>
    <w:tblStylePr w:type="lastRow">
      <w:pPr>
        <w:spacing w:before="0" w:after="0" w:line="240" w:lineRule="auto"/>
      </w:pPr>
      <w:rPr>
        <w:b/>
        <w:bCs/>
      </w:rPr>
      <w:tblPr/>
      <w:tcPr>
        <w:tcBorders>
          <w:top w:val="double" w:sz="6" w:space="0" w:color="0F41AA" w:themeColor="accent2"/>
          <w:left w:val="single" w:sz="8" w:space="0" w:color="0F41AA" w:themeColor="accent2"/>
          <w:bottom w:val="single" w:sz="8" w:space="0" w:color="0F41AA" w:themeColor="accent2"/>
          <w:right w:val="single" w:sz="8" w:space="0" w:color="0F41AA" w:themeColor="accent2"/>
        </w:tcBorders>
      </w:tcPr>
    </w:tblStylePr>
    <w:tblStylePr w:type="firstCol">
      <w:rPr>
        <w:b/>
        <w:bCs/>
      </w:rPr>
    </w:tblStylePr>
    <w:tblStylePr w:type="lastCol">
      <w:rPr>
        <w:b/>
        <w:bCs/>
      </w:rPr>
    </w:tblStylePr>
    <w:tblStylePr w:type="band1Vert">
      <w:tblPr/>
      <w:tcPr>
        <w:tcBorders>
          <w:top w:val="single" w:sz="8" w:space="0" w:color="0F41AA" w:themeColor="accent2"/>
          <w:left w:val="single" w:sz="8" w:space="0" w:color="0F41AA" w:themeColor="accent2"/>
          <w:bottom w:val="single" w:sz="8" w:space="0" w:color="0F41AA" w:themeColor="accent2"/>
          <w:right w:val="single" w:sz="8" w:space="0" w:color="0F41AA" w:themeColor="accent2"/>
        </w:tcBorders>
      </w:tcPr>
    </w:tblStylePr>
    <w:tblStylePr w:type="band1Horz">
      <w:tblPr/>
      <w:tcPr>
        <w:tcBorders>
          <w:top w:val="single" w:sz="8" w:space="0" w:color="0F41AA" w:themeColor="accent2"/>
          <w:left w:val="single" w:sz="8" w:space="0" w:color="0F41AA" w:themeColor="accent2"/>
          <w:bottom w:val="single" w:sz="8" w:space="0" w:color="0F41AA" w:themeColor="accent2"/>
          <w:right w:val="single" w:sz="8" w:space="0" w:color="0F41AA" w:themeColor="accent2"/>
        </w:tcBorders>
      </w:tcPr>
    </w:tblStylePr>
  </w:style>
  <w:style w:type="table" w:styleId="Listeclaire-Accent3">
    <w:name w:val="Light List Accent 3"/>
    <w:basedOn w:val="TableauNormal"/>
    <w:uiPriority w:val="61"/>
    <w:rsid w:val="00CB0664"/>
    <w:pPr>
      <w:spacing w:after="0" w:line="240" w:lineRule="auto"/>
    </w:pPr>
    <w:tblPr>
      <w:tblStyleRowBandSize w:val="1"/>
      <w:tblStyleColBandSize w:val="1"/>
      <w:tblBorders>
        <w:top w:val="single" w:sz="8" w:space="0" w:color="FF7823" w:themeColor="accent3"/>
        <w:left w:val="single" w:sz="8" w:space="0" w:color="FF7823" w:themeColor="accent3"/>
        <w:bottom w:val="single" w:sz="8" w:space="0" w:color="FF7823" w:themeColor="accent3"/>
        <w:right w:val="single" w:sz="8" w:space="0" w:color="FF7823" w:themeColor="accent3"/>
      </w:tblBorders>
    </w:tblPr>
    <w:tblStylePr w:type="firstRow">
      <w:pPr>
        <w:spacing w:before="0" w:after="0" w:line="240" w:lineRule="auto"/>
      </w:pPr>
      <w:rPr>
        <w:b/>
        <w:bCs/>
        <w:color w:val="FFFFFF" w:themeColor="background1"/>
      </w:rPr>
      <w:tblPr/>
      <w:tcPr>
        <w:shd w:val="clear" w:color="auto" w:fill="FF7823" w:themeFill="accent3"/>
      </w:tcPr>
    </w:tblStylePr>
    <w:tblStylePr w:type="lastRow">
      <w:pPr>
        <w:spacing w:before="0" w:after="0" w:line="240" w:lineRule="auto"/>
      </w:pPr>
      <w:rPr>
        <w:b/>
        <w:bCs/>
      </w:rPr>
      <w:tblPr/>
      <w:tcPr>
        <w:tcBorders>
          <w:top w:val="double" w:sz="6" w:space="0" w:color="FF7823" w:themeColor="accent3"/>
          <w:left w:val="single" w:sz="8" w:space="0" w:color="FF7823" w:themeColor="accent3"/>
          <w:bottom w:val="single" w:sz="8" w:space="0" w:color="FF7823" w:themeColor="accent3"/>
          <w:right w:val="single" w:sz="8" w:space="0" w:color="FF7823" w:themeColor="accent3"/>
        </w:tcBorders>
      </w:tcPr>
    </w:tblStylePr>
    <w:tblStylePr w:type="firstCol">
      <w:rPr>
        <w:b/>
        <w:bCs/>
      </w:rPr>
    </w:tblStylePr>
    <w:tblStylePr w:type="lastCol">
      <w:rPr>
        <w:b/>
        <w:bCs/>
      </w:rPr>
    </w:tblStylePr>
    <w:tblStylePr w:type="band1Vert">
      <w:tblPr/>
      <w:tcPr>
        <w:tcBorders>
          <w:top w:val="single" w:sz="8" w:space="0" w:color="FF7823" w:themeColor="accent3"/>
          <w:left w:val="single" w:sz="8" w:space="0" w:color="FF7823" w:themeColor="accent3"/>
          <w:bottom w:val="single" w:sz="8" w:space="0" w:color="FF7823" w:themeColor="accent3"/>
          <w:right w:val="single" w:sz="8" w:space="0" w:color="FF7823" w:themeColor="accent3"/>
        </w:tcBorders>
      </w:tcPr>
    </w:tblStylePr>
    <w:tblStylePr w:type="band1Horz">
      <w:tblPr/>
      <w:tcPr>
        <w:tcBorders>
          <w:top w:val="single" w:sz="8" w:space="0" w:color="FF7823" w:themeColor="accent3"/>
          <w:left w:val="single" w:sz="8" w:space="0" w:color="FF7823" w:themeColor="accent3"/>
          <w:bottom w:val="single" w:sz="8" w:space="0" w:color="FF7823" w:themeColor="accent3"/>
          <w:right w:val="single" w:sz="8" w:space="0" w:color="FF7823" w:themeColor="accent3"/>
        </w:tcBorders>
      </w:tcPr>
    </w:tblStylePr>
  </w:style>
  <w:style w:type="table" w:styleId="Listeclaire-Accent4">
    <w:name w:val="Light List Accent 4"/>
    <w:basedOn w:val="TableauNormal"/>
    <w:uiPriority w:val="61"/>
    <w:rsid w:val="00CB0664"/>
    <w:pPr>
      <w:spacing w:after="0" w:line="240" w:lineRule="auto"/>
    </w:pPr>
    <w:tblPr>
      <w:tblStyleRowBandSize w:val="1"/>
      <w:tblStyleColBandSize w:val="1"/>
      <w:tblBorders>
        <w:top w:val="single" w:sz="8" w:space="0" w:color="FFE6D7" w:themeColor="accent4"/>
        <w:left w:val="single" w:sz="8" w:space="0" w:color="FFE6D7" w:themeColor="accent4"/>
        <w:bottom w:val="single" w:sz="8" w:space="0" w:color="FFE6D7" w:themeColor="accent4"/>
        <w:right w:val="single" w:sz="8" w:space="0" w:color="FFE6D7" w:themeColor="accent4"/>
      </w:tblBorders>
    </w:tblPr>
    <w:tblStylePr w:type="firstRow">
      <w:pPr>
        <w:spacing w:before="0" w:after="0" w:line="240" w:lineRule="auto"/>
      </w:pPr>
      <w:rPr>
        <w:b/>
        <w:bCs/>
        <w:color w:val="FFFFFF" w:themeColor="background1"/>
      </w:rPr>
      <w:tblPr/>
      <w:tcPr>
        <w:shd w:val="clear" w:color="auto" w:fill="FFE6D7" w:themeFill="accent4"/>
      </w:tcPr>
    </w:tblStylePr>
    <w:tblStylePr w:type="lastRow">
      <w:pPr>
        <w:spacing w:before="0" w:after="0" w:line="240" w:lineRule="auto"/>
      </w:pPr>
      <w:rPr>
        <w:b/>
        <w:bCs/>
      </w:rPr>
      <w:tblPr/>
      <w:tcPr>
        <w:tcBorders>
          <w:top w:val="double" w:sz="6" w:space="0" w:color="FFE6D7" w:themeColor="accent4"/>
          <w:left w:val="single" w:sz="8" w:space="0" w:color="FFE6D7" w:themeColor="accent4"/>
          <w:bottom w:val="single" w:sz="8" w:space="0" w:color="FFE6D7" w:themeColor="accent4"/>
          <w:right w:val="single" w:sz="8" w:space="0" w:color="FFE6D7" w:themeColor="accent4"/>
        </w:tcBorders>
      </w:tcPr>
    </w:tblStylePr>
    <w:tblStylePr w:type="firstCol">
      <w:rPr>
        <w:b/>
        <w:bCs/>
      </w:rPr>
    </w:tblStylePr>
    <w:tblStylePr w:type="lastCol">
      <w:rPr>
        <w:b/>
        <w:bCs/>
      </w:rPr>
    </w:tblStylePr>
    <w:tblStylePr w:type="band1Vert">
      <w:tblPr/>
      <w:tcPr>
        <w:tcBorders>
          <w:top w:val="single" w:sz="8" w:space="0" w:color="FFE6D7" w:themeColor="accent4"/>
          <w:left w:val="single" w:sz="8" w:space="0" w:color="FFE6D7" w:themeColor="accent4"/>
          <w:bottom w:val="single" w:sz="8" w:space="0" w:color="FFE6D7" w:themeColor="accent4"/>
          <w:right w:val="single" w:sz="8" w:space="0" w:color="FFE6D7" w:themeColor="accent4"/>
        </w:tcBorders>
      </w:tcPr>
    </w:tblStylePr>
    <w:tblStylePr w:type="band1Horz">
      <w:tblPr/>
      <w:tcPr>
        <w:tcBorders>
          <w:top w:val="single" w:sz="8" w:space="0" w:color="FFE6D7" w:themeColor="accent4"/>
          <w:left w:val="single" w:sz="8" w:space="0" w:color="FFE6D7" w:themeColor="accent4"/>
          <w:bottom w:val="single" w:sz="8" w:space="0" w:color="FFE6D7" w:themeColor="accent4"/>
          <w:right w:val="single" w:sz="8" w:space="0" w:color="FFE6D7" w:themeColor="accent4"/>
        </w:tcBorders>
      </w:tcPr>
    </w:tblStylePr>
  </w:style>
  <w:style w:type="table" w:styleId="Listeclaire-Accent5">
    <w:name w:val="Light List Accent 5"/>
    <w:basedOn w:val="TableauNormal"/>
    <w:uiPriority w:val="61"/>
    <w:rsid w:val="00CB0664"/>
    <w:pPr>
      <w:spacing w:after="0" w:line="240" w:lineRule="auto"/>
    </w:pPr>
    <w:tblPr>
      <w:tblStyleRowBandSize w:val="1"/>
      <w:tblStyleColBandSize w:val="1"/>
      <w:tblBorders>
        <w:top w:val="single" w:sz="8" w:space="0" w:color="A0DCC3" w:themeColor="accent5"/>
        <w:left w:val="single" w:sz="8" w:space="0" w:color="A0DCC3" w:themeColor="accent5"/>
        <w:bottom w:val="single" w:sz="8" w:space="0" w:color="A0DCC3" w:themeColor="accent5"/>
        <w:right w:val="single" w:sz="8" w:space="0" w:color="A0DCC3" w:themeColor="accent5"/>
      </w:tblBorders>
    </w:tblPr>
    <w:tblStylePr w:type="firstRow">
      <w:pPr>
        <w:spacing w:before="0" w:after="0" w:line="240" w:lineRule="auto"/>
      </w:pPr>
      <w:rPr>
        <w:b/>
        <w:bCs/>
        <w:color w:val="FFFFFF" w:themeColor="background1"/>
      </w:rPr>
      <w:tblPr/>
      <w:tcPr>
        <w:shd w:val="clear" w:color="auto" w:fill="A0DCC3" w:themeFill="accent5"/>
      </w:tcPr>
    </w:tblStylePr>
    <w:tblStylePr w:type="lastRow">
      <w:pPr>
        <w:spacing w:before="0" w:after="0" w:line="240" w:lineRule="auto"/>
      </w:pPr>
      <w:rPr>
        <w:b/>
        <w:bCs/>
      </w:rPr>
      <w:tblPr/>
      <w:tcPr>
        <w:tcBorders>
          <w:top w:val="double" w:sz="6" w:space="0" w:color="A0DCC3" w:themeColor="accent5"/>
          <w:left w:val="single" w:sz="8" w:space="0" w:color="A0DCC3" w:themeColor="accent5"/>
          <w:bottom w:val="single" w:sz="8" w:space="0" w:color="A0DCC3" w:themeColor="accent5"/>
          <w:right w:val="single" w:sz="8" w:space="0" w:color="A0DCC3" w:themeColor="accent5"/>
        </w:tcBorders>
      </w:tcPr>
    </w:tblStylePr>
    <w:tblStylePr w:type="firstCol">
      <w:rPr>
        <w:b/>
        <w:bCs/>
      </w:rPr>
    </w:tblStylePr>
    <w:tblStylePr w:type="lastCol">
      <w:rPr>
        <w:b/>
        <w:bCs/>
      </w:rPr>
    </w:tblStylePr>
    <w:tblStylePr w:type="band1Vert">
      <w:tblPr/>
      <w:tcPr>
        <w:tcBorders>
          <w:top w:val="single" w:sz="8" w:space="0" w:color="A0DCC3" w:themeColor="accent5"/>
          <w:left w:val="single" w:sz="8" w:space="0" w:color="A0DCC3" w:themeColor="accent5"/>
          <w:bottom w:val="single" w:sz="8" w:space="0" w:color="A0DCC3" w:themeColor="accent5"/>
          <w:right w:val="single" w:sz="8" w:space="0" w:color="A0DCC3" w:themeColor="accent5"/>
        </w:tcBorders>
      </w:tcPr>
    </w:tblStylePr>
    <w:tblStylePr w:type="band1Horz">
      <w:tblPr/>
      <w:tcPr>
        <w:tcBorders>
          <w:top w:val="single" w:sz="8" w:space="0" w:color="A0DCC3" w:themeColor="accent5"/>
          <w:left w:val="single" w:sz="8" w:space="0" w:color="A0DCC3" w:themeColor="accent5"/>
          <w:bottom w:val="single" w:sz="8" w:space="0" w:color="A0DCC3" w:themeColor="accent5"/>
          <w:right w:val="single" w:sz="8" w:space="0" w:color="A0DCC3" w:themeColor="accent5"/>
        </w:tcBorders>
      </w:tcPr>
    </w:tblStylePr>
  </w:style>
  <w:style w:type="table" w:styleId="Listeclaire-Accent6">
    <w:name w:val="Light List Accent 6"/>
    <w:basedOn w:val="TableauNormal"/>
    <w:uiPriority w:val="61"/>
    <w:rsid w:val="00CB0664"/>
    <w:pPr>
      <w:spacing w:after="0" w:line="240" w:lineRule="auto"/>
    </w:pPr>
    <w:tblPr>
      <w:tblStyleRowBandSize w:val="1"/>
      <w:tblStyleColBandSize w:val="1"/>
      <w:tblBorders>
        <w:top w:val="single" w:sz="8" w:space="0" w:color="1E504B" w:themeColor="accent6"/>
        <w:left w:val="single" w:sz="8" w:space="0" w:color="1E504B" w:themeColor="accent6"/>
        <w:bottom w:val="single" w:sz="8" w:space="0" w:color="1E504B" w:themeColor="accent6"/>
        <w:right w:val="single" w:sz="8" w:space="0" w:color="1E504B" w:themeColor="accent6"/>
      </w:tblBorders>
    </w:tblPr>
    <w:tblStylePr w:type="firstRow">
      <w:pPr>
        <w:spacing w:before="0" w:after="0" w:line="240" w:lineRule="auto"/>
      </w:pPr>
      <w:rPr>
        <w:b/>
        <w:bCs/>
        <w:color w:val="FFFFFF" w:themeColor="background1"/>
      </w:rPr>
      <w:tblPr/>
      <w:tcPr>
        <w:shd w:val="clear" w:color="auto" w:fill="1E504B" w:themeFill="accent6"/>
      </w:tcPr>
    </w:tblStylePr>
    <w:tblStylePr w:type="lastRow">
      <w:pPr>
        <w:spacing w:before="0" w:after="0" w:line="240" w:lineRule="auto"/>
      </w:pPr>
      <w:rPr>
        <w:b/>
        <w:bCs/>
      </w:rPr>
      <w:tblPr/>
      <w:tcPr>
        <w:tcBorders>
          <w:top w:val="double" w:sz="6" w:space="0" w:color="1E504B" w:themeColor="accent6"/>
          <w:left w:val="single" w:sz="8" w:space="0" w:color="1E504B" w:themeColor="accent6"/>
          <w:bottom w:val="single" w:sz="8" w:space="0" w:color="1E504B" w:themeColor="accent6"/>
          <w:right w:val="single" w:sz="8" w:space="0" w:color="1E504B" w:themeColor="accent6"/>
        </w:tcBorders>
      </w:tcPr>
    </w:tblStylePr>
    <w:tblStylePr w:type="firstCol">
      <w:rPr>
        <w:b/>
        <w:bCs/>
      </w:rPr>
    </w:tblStylePr>
    <w:tblStylePr w:type="lastCol">
      <w:rPr>
        <w:b/>
        <w:bCs/>
      </w:rPr>
    </w:tblStylePr>
    <w:tblStylePr w:type="band1Vert">
      <w:tblPr/>
      <w:tcPr>
        <w:tcBorders>
          <w:top w:val="single" w:sz="8" w:space="0" w:color="1E504B" w:themeColor="accent6"/>
          <w:left w:val="single" w:sz="8" w:space="0" w:color="1E504B" w:themeColor="accent6"/>
          <w:bottom w:val="single" w:sz="8" w:space="0" w:color="1E504B" w:themeColor="accent6"/>
          <w:right w:val="single" w:sz="8" w:space="0" w:color="1E504B" w:themeColor="accent6"/>
        </w:tcBorders>
      </w:tcPr>
    </w:tblStylePr>
    <w:tblStylePr w:type="band1Horz">
      <w:tblPr/>
      <w:tcPr>
        <w:tcBorders>
          <w:top w:val="single" w:sz="8" w:space="0" w:color="1E504B" w:themeColor="accent6"/>
          <w:left w:val="single" w:sz="8" w:space="0" w:color="1E504B" w:themeColor="accent6"/>
          <w:bottom w:val="single" w:sz="8" w:space="0" w:color="1E504B" w:themeColor="accent6"/>
          <w:right w:val="single" w:sz="8" w:space="0" w:color="1E504B" w:themeColor="accent6"/>
        </w:tcBorders>
      </w:tcPr>
    </w:tblStylePr>
  </w:style>
  <w:style w:type="table" w:styleId="Grilleclaire">
    <w:name w:val="Light Grid"/>
    <w:basedOn w:val="Tableau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Grilleclaire-Accent1">
    <w:name w:val="Light Grid Accent 1"/>
    <w:basedOn w:val="TableauNormal"/>
    <w:uiPriority w:val="62"/>
    <w:rsid w:val="00CB0664"/>
    <w:pPr>
      <w:spacing w:after="0" w:line="240" w:lineRule="auto"/>
    </w:pPr>
    <w:tblPr>
      <w:tblStyleRowBandSize w:val="1"/>
      <w:tblStyleColBandSize w:val="1"/>
      <w:tblBorders>
        <w:top w:val="single" w:sz="8" w:space="0" w:color="FF0F6E" w:themeColor="accent1"/>
        <w:left w:val="single" w:sz="8" w:space="0" w:color="FF0F6E" w:themeColor="accent1"/>
        <w:bottom w:val="single" w:sz="8" w:space="0" w:color="FF0F6E" w:themeColor="accent1"/>
        <w:right w:val="single" w:sz="8" w:space="0" w:color="FF0F6E" w:themeColor="accent1"/>
        <w:insideH w:val="single" w:sz="8" w:space="0" w:color="FF0F6E" w:themeColor="accent1"/>
        <w:insideV w:val="single" w:sz="8" w:space="0" w:color="FF0F6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0F6E" w:themeColor="accent1"/>
          <w:left w:val="single" w:sz="8" w:space="0" w:color="FF0F6E" w:themeColor="accent1"/>
          <w:bottom w:val="single" w:sz="18" w:space="0" w:color="FF0F6E" w:themeColor="accent1"/>
          <w:right w:val="single" w:sz="8" w:space="0" w:color="FF0F6E" w:themeColor="accent1"/>
          <w:insideH w:val="nil"/>
          <w:insideV w:val="single" w:sz="8" w:space="0" w:color="FF0F6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0F6E" w:themeColor="accent1"/>
          <w:left w:val="single" w:sz="8" w:space="0" w:color="FF0F6E" w:themeColor="accent1"/>
          <w:bottom w:val="single" w:sz="8" w:space="0" w:color="FF0F6E" w:themeColor="accent1"/>
          <w:right w:val="single" w:sz="8" w:space="0" w:color="FF0F6E" w:themeColor="accent1"/>
          <w:insideH w:val="nil"/>
          <w:insideV w:val="single" w:sz="8" w:space="0" w:color="FF0F6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0F6E" w:themeColor="accent1"/>
          <w:left w:val="single" w:sz="8" w:space="0" w:color="FF0F6E" w:themeColor="accent1"/>
          <w:bottom w:val="single" w:sz="8" w:space="0" w:color="FF0F6E" w:themeColor="accent1"/>
          <w:right w:val="single" w:sz="8" w:space="0" w:color="FF0F6E" w:themeColor="accent1"/>
        </w:tcBorders>
      </w:tcPr>
    </w:tblStylePr>
    <w:tblStylePr w:type="band1Vert">
      <w:tblPr/>
      <w:tcPr>
        <w:tcBorders>
          <w:top w:val="single" w:sz="8" w:space="0" w:color="FF0F6E" w:themeColor="accent1"/>
          <w:left w:val="single" w:sz="8" w:space="0" w:color="FF0F6E" w:themeColor="accent1"/>
          <w:bottom w:val="single" w:sz="8" w:space="0" w:color="FF0F6E" w:themeColor="accent1"/>
          <w:right w:val="single" w:sz="8" w:space="0" w:color="FF0F6E" w:themeColor="accent1"/>
        </w:tcBorders>
        <w:shd w:val="clear" w:color="auto" w:fill="FFC3DA" w:themeFill="accent1" w:themeFillTint="3F"/>
      </w:tcPr>
    </w:tblStylePr>
    <w:tblStylePr w:type="band1Horz">
      <w:tblPr/>
      <w:tcPr>
        <w:tcBorders>
          <w:top w:val="single" w:sz="8" w:space="0" w:color="FF0F6E" w:themeColor="accent1"/>
          <w:left w:val="single" w:sz="8" w:space="0" w:color="FF0F6E" w:themeColor="accent1"/>
          <w:bottom w:val="single" w:sz="8" w:space="0" w:color="FF0F6E" w:themeColor="accent1"/>
          <w:right w:val="single" w:sz="8" w:space="0" w:color="FF0F6E" w:themeColor="accent1"/>
          <w:insideV w:val="single" w:sz="8" w:space="0" w:color="FF0F6E" w:themeColor="accent1"/>
        </w:tcBorders>
        <w:shd w:val="clear" w:color="auto" w:fill="FFC3DA" w:themeFill="accent1" w:themeFillTint="3F"/>
      </w:tcPr>
    </w:tblStylePr>
    <w:tblStylePr w:type="band2Horz">
      <w:tblPr/>
      <w:tcPr>
        <w:tcBorders>
          <w:top w:val="single" w:sz="8" w:space="0" w:color="FF0F6E" w:themeColor="accent1"/>
          <w:left w:val="single" w:sz="8" w:space="0" w:color="FF0F6E" w:themeColor="accent1"/>
          <w:bottom w:val="single" w:sz="8" w:space="0" w:color="FF0F6E" w:themeColor="accent1"/>
          <w:right w:val="single" w:sz="8" w:space="0" w:color="FF0F6E" w:themeColor="accent1"/>
          <w:insideV w:val="single" w:sz="8" w:space="0" w:color="FF0F6E" w:themeColor="accent1"/>
        </w:tcBorders>
      </w:tcPr>
    </w:tblStylePr>
  </w:style>
  <w:style w:type="table" w:styleId="Grilleclaire-Accent2">
    <w:name w:val="Light Grid Accent 2"/>
    <w:basedOn w:val="TableauNormal"/>
    <w:uiPriority w:val="62"/>
    <w:rsid w:val="00CB0664"/>
    <w:pPr>
      <w:spacing w:after="0" w:line="240" w:lineRule="auto"/>
    </w:pPr>
    <w:tblPr>
      <w:tblStyleRowBandSize w:val="1"/>
      <w:tblStyleColBandSize w:val="1"/>
      <w:tblBorders>
        <w:top w:val="single" w:sz="8" w:space="0" w:color="0F41AA" w:themeColor="accent2"/>
        <w:left w:val="single" w:sz="8" w:space="0" w:color="0F41AA" w:themeColor="accent2"/>
        <w:bottom w:val="single" w:sz="8" w:space="0" w:color="0F41AA" w:themeColor="accent2"/>
        <w:right w:val="single" w:sz="8" w:space="0" w:color="0F41AA" w:themeColor="accent2"/>
        <w:insideH w:val="single" w:sz="8" w:space="0" w:color="0F41AA" w:themeColor="accent2"/>
        <w:insideV w:val="single" w:sz="8" w:space="0" w:color="0F41AA"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41AA" w:themeColor="accent2"/>
          <w:left w:val="single" w:sz="8" w:space="0" w:color="0F41AA" w:themeColor="accent2"/>
          <w:bottom w:val="single" w:sz="18" w:space="0" w:color="0F41AA" w:themeColor="accent2"/>
          <w:right w:val="single" w:sz="8" w:space="0" w:color="0F41AA" w:themeColor="accent2"/>
          <w:insideH w:val="nil"/>
          <w:insideV w:val="single" w:sz="8" w:space="0" w:color="0F41AA"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41AA" w:themeColor="accent2"/>
          <w:left w:val="single" w:sz="8" w:space="0" w:color="0F41AA" w:themeColor="accent2"/>
          <w:bottom w:val="single" w:sz="8" w:space="0" w:color="0F41AA" w:themeColor="accent2"/>
          <w:right w:val="single" w:sz="8" w:space="0" w:color="0F41AA" w:themeColor="accent2"/>
          <w:insideH w:val="nil"/>
          <w:insideV w:val="single" w:sz="8" w:space="0" w:color="0F41AA"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41AA" w:themeColor="accent2"/>
          <w:left w:val="single" w:sz="8" w:space="0" w:color="0F41AA" w:themeColor="accent2"/>
          <w:bottom w:val="single" w:sz="8" w:space="0" w:color="0F41AA" w:themeColor="accent2"/>
          <w:right w:val="single" w:sz="8" w:space="0" w:color="0F41AA" w:themeColor="accent2"/>
        </w:tcBorders>
      </w:tcPr>
    </w:tblStylePr>
    <w:tblStylePr w:type="band1Vert">
      <w:tblPr/>
      <w:tcPr>
        <w:tcBorders>
          <w:top w:val="single" w:sz="8" w:space="0" w:color="0F41AA" w:themeColor="accent2"/>
          <w:left w:val="single" w:sz="8" w:space="0" w:color="0F41AA" w:themeColor="accent2"/>
          <w:bottom w:val="single" w:sz="8" w:space="0" w:color="0F41AA" w:themeColor="accent2"/>
          <w:right w:val="single" w:sz="8" w:space="0" w:color="0F41AA" w:themeColor="accent2"/>
        </w:tcBorders>
        <w:shd w:val="clear" w:color="auto" w:fill="B5CAF8" w:themeFill="accent2" w:themeFillTint="3F"/>
      </w:tcPr>
    </w:tblStylePr>
    <w:tblStylePr w:type="band1Horz">
      <w:tblPr/>
      <w:tcPr>
        <w:tcBorders>
          <w:top w:val="single" w:sz="8" w:space="0" w:color="0F41AA" w:themeColor="accent2"/>
          <w:left w:val="single" w:sz="8" w:space="0" w:color="0F41AA" w:themeColor="accent2"/>
          <w:bottom w:val="single" w:sz="8" w:space="0" w:color="0F41AA" w:themeColor="accent2"/>
          <w:right w:val="single" w:sz="8" w:space="0" w:color="0F41AA" w:themeColor="accent2"/>
          <w:insideV w:val="single" w:sz="8" w:space="0" w:color="0F41AA" w:themeColor="accent2"/>
        </w:tcBorders>
        <w:shd w:val="clear" w:color="auto" w:fill="B5CAF8" w:themeFill="accent2" w:themeFillTint="3F"/>
      </w:tcPr>
    </w:tblStylePr>
    <w:tblStylePr w:type="band2Horz">
      <w:tblPr/>
      <w:tcPr>
        <w:tcBorders>
          <w:top w:val="single" w:sz="8" w:space="0" w:color="0F41AA" w:themeColor="accent2"/>
          <w:left w:val="single" w:sz="8" w:space="0" w:color="0F41AA" w:themeColor="accent2"/>
          <w:bottom w:val="single" w:sz="8" w:space="0" w:color="0F41AA" w:themeColor="accent2"/>
          <w:right w:val="single" w:sz="8" w:space="0" w:color="0F41AA" w:themeColor="accent2"/>
          <w:insideV w:val="single" w:sz="8" w:space="0" w:color="0F41AA" w:themeColor="accent2"/>
        </w:tcBorders>
      </w:tcPr>
    </w:tblStylePr>
  </w:style>
  <w:style w:type="table" w:styleId="Grilleclaire-Accent3">
    <w:name w:val="Light Grid Accent 3"/>
    <w:basedOn w:val="TableauNormal"/>
    <w:uiPriority w:val="62"/>
    <w:rsid w:val="00CB0664"/>
    <w:pPr>
      <w:spacing w:after="0" w:line="240" w:lineRule="auto"/>
    </w:pPr>
    <w:tblPr>
      <w:tblStyleRowBandSize w:val="1"/>
      <w:tblStyleColBandSize w:val="1"/>
      <w:tblBorders>
        <w:top w:val="single" w:sz="8" w:space="0" w:color="FF7823" w:themeColor="accent3"/>
        <w:left w:val="single" w:sz="8" w:space="0" w:color="FF7823" w:themeColor="accent3"/>
        <w:bottom w:val="single" w:sz="8" w:space="0" w:color="FF7823" w:themeColor="accent3"/>
        <w:right w:val="single" w:sz="8" w:space="0" w:color="FF7823" w:themeColor="accent3"/>
        <w:insideH w:val="single" w:sz="8" w:space="0" w:color="FF7823" w:themeColor="accent3"/>
        <w:insideV w:val="single" w:sz="8" w:space="0" w:color="FF7823"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7823" w:themeColor="accent3"/>
          <w:left w:val="single" w:sz="8" w:space="0" w:color="FF7823" w:themeColor="accent3"/>
          <w:bottom w:val="single" w:sz="18" w:space="0" w:color="FF7823" w:themeColor="accent3"/>
          <w:right w:val="single" w:sz="8" w:space="0" w:color="FF7823" w:themeColor="accent3"/>
          <w:insideH w:val="nil"/>
          <w:insideV w:val="single" w:sz="8" w:space="0" w:color="FF7823"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7823" w:themeColor="accent3"/>
          <w:left w:val="single" w:sz="8" w:space="0" w:color="FF7823" w:themeColor="accent3"/>
          <w:bottom w:val="single" w:sz="8" w:space="0" w:color="FF7823" w:themeColor="accent3"/>
          <w:right w:val="single" w:sz="8" w:space="0" w:color="FF7823" w:themeColor="accent3"/>
          <w:insideH w:val="nil"/>
          <w:insideV w:val="single" w:sz="8" w:space="0" w:color="FF7823"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7823" w:themeColor="accent3"/>
          <w:left w:val="single" w:sz="8" w:space="0" w:color="FF7823" w:themeColor="accent3"/>
          <w:bottom w:val="single" w:sz="8" w:space="0" w:color="FF7823" w:themeColor="accent3"/>
          <w:right w:val="single" w:sz="8" w:space="0" w:color="FF7823" w:themeColor="accent3"/>
        </w:tcBorders>
      </w:tcPr>
    </w:tblStylePr>
    <w:tblStylePr w:type="band1Vert">
      <w:tblPr/>
      <w:tcPr>
        <w:tcBorders>
          <w:top w:val="single" w:sz="8" w:space="0" w:color="FF7823" w:themeColor="accent3"/>
          <w:left w:val="single" w:sz="8" w:space="0" w:color="FF7823" w:themeColor="accent3"/>
          <w:bottom w:val="single" w:sz="8" w:space="0" w:color="FF7823" w:themeColor="accent3"/>
          <w:right w:val="single" w:sz="8" w:space="0" w:color="FF7823" w:themeColor="accent3"/>
        </w:tcBorders>
        <w:shd w:val="clear" w:color="auto" w:fill="FFDDC8" w:themeFill="accent3" w:themeFillTint="3F"/>
      </w:tcPr>
    </w:tblStylePr>
    <w:tblStylePr w:type="band1Horz">
      <w:tblPr/>
      <w:tcPr>
        <w:tcBorders>
          <w:top w:val="single" w:sz="8" w:space="0" w:color="FF7823" w:themeColor="accent3"/>
          <w:left w:val="single" w:sz="8" w:space="0" w:color="FF7823" w:themeColor="accent3"/>
          <w:bottom w:val="single" w:sz="8" w:space="0" w:color="FF7823" w:themeColor="accent3"/>
          <w:right w:val="single" w:sz="8" w:space="0" w:color="FF7823" w:themeColor="accent3"/>
          <w:insideV w:val="single" w:sz="8" w:space="0" w:color="FF7823" w:themeColor="accent3"/>
        </w:tcBorders>
        <w:shd w:val="clear" w:color="auto" w:fill="FFDDC8" w:themeFill="accent3" w:themeFillTint="3F"/>
      </w:tcPr>
    </w:tblStylePr>
    <w:tblStylePr w:type="band2Horz">
      <w:tblPr/>
      <w:tcPr>
        <w:tcBorders>
          <w:top w:val="single" w:sz="8" w:space="0" w:color="FF7823" w:themeColor="accent3"/>
          <w:left w:val="single" w:sz="8" w:space="0" w:color="FF7823" w:themeColor="accent3"/>
          <w:bottom w:val="single" w:sz="8" w:space="0" w:color="FF7823" w:themeColor="accent3"/>
          <w:right w:val="single" w:sz="8" w:space="0" w:color="FF7823" w:themeColor="accent3"/>
          <w:insideV w:val="single" w:sz="8" w:space="0" w:color="FF7823" w:themeColor="accent3"/>
        </w:tcBorders>
      </w:tcPr>
    </w:tblStylePr>
  </w:style>
  <w:style w:type="table" w:styleId="Grilleclaire-Accent4">
    <w:name w:val="Light Grid Accent 4"/>
    <w:basedOn w:val="TableauNormal"/>
    <w:uiPriority w:val="62"/>
    <w:rsid w:val="00CB0664"/>
    <w:pPr>
      <w:spacing w:after="0" w:line="240" w:lineRule="auto"/>
    </w:pPr>
    <w:tblPr>
      <w:tblStyleRowBandSize w:val="1"/>
      <w:tblStyleColBandSize w:val="1"/>
      <w:tblBorders>
        <w:top w:val="single" w:sz="8" w:space="0" w:color="FFE6D7" w:themeColor="accent4"/>
        <w:left w:val="single" w:sz="8" w:space="0" w:color="FFE6D7" w:themeColor="accent4"/>
        <w:bottom w:val="single" w:sz="8" w:space="0" w:color="FFE6D7" w:themeColor="accent4"/>
        <w:right w:val="single" w:sz="8" w:space="0" w:color="FFE6D7" w:themeColor="accent4"/>
        <w:insideH w:val="single" w:sz="8" w:space="0" w:color="FFE6D7" w:themeColor="accent4"/>
        <w:insideV w:val="single" w:sz="8" w:space="0" w:color="FFE6D7"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6D7" w:themeColor="accent4"/>
          <w:left w:val="single" w:sz="8" w:space="0" w:color="FFE6D7" w:themeColor="accent4"/>
          <w:bottom w:val="single" w:sz="18" w:space="0" w:color="FFE6D7" w:themeColor="accent4"/>
          <w:right w:val="single" w:sz="8" w:space="0" w:color="FFE6D7" w:themeColor="accent4"/>
          <w:insideH w:val="nil"/>
          <w:insideV w:val="single" w:sz="8" w:space="0" w:color="FFE6D7"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6D7" w:themeColor="accent4"/>
          <w:left w:val="single" w:sz="8" w:space="0" w:color="FFE6D7" w:themeColor="accent4"/>
          <w:bottom w:val="single" w:sz="8" w:space="0" w:color="FFE6D7" w:themeColor="accent4"/>
          <w:right w:val="single" w:sz="8" w:space="0" w:color="FFE6D7" w:themeColor="accent4"/>
          <w:insideH w:val="nil"/>
          <w:insideV w:val="single" w:sz="8" w:space="0" w:color="FFE6D7"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6D7" w:themeColor="accent4"/>
          <w:left w:val="single" w:sz="8" w:space="0" w:color="FFE6D7" w:themeColor="accent4"/>
          <w:bottom w:val="single" w:sz="8" w:space="0" w:color="FFE6D7" w:themeColor="accent4"/>
          <w:right w:val="single" w:sz="8" w:space="0" w:color="FFE6D7" w:themeColor="accent4"/>
        </w:tcBorders>
      </w:tcPr>
    </w:tblStylePr>
    <w:tblStylePr w:type="band1Vert">
      <w:tblPr/>
      <w:tcPr>
        <w:tcBorders>
          <w:top w:val="single" w:sz="8" w:space="0" w:color="FFE6D7" w:themeColor="accent4"/>
          <w:left w:val="single" w:sz="8" w:space="0" w:color="FFE6D7" w:themeColor="accent4"/>
          <w:bottom w:val="single" w:sz="8" w:space="0" w:color="FFE6D7" w:themeColor="accent4"/>
          <w:right w:val="single" w:sz="8" w:space="0" w:color="FFE6D7" w:themeColor="accent4"/>
        </w:tcBorders>
        <w:shd w:val="clear" w:color="auto" w:fill="FFF8F5" w:themeFill="accent4" w:themeFillTint="3F"/>
      </w:tcPr>
    </w:tblStylePr>
    <w:tblStylePr w:type="band1Horz">
      <w:tblPr/>
      <w:tcPr>
        <w:tcBorders>
          <w:top w:val="single" w:sz="8" w:space="0" w:color="FFE6D7" w:themeColor="accent4"/>
          <w:left w:val="single" w:sz="8" w:space="0" w:color="FFE6D7" w:themeColor="accent4"/>
          <w:bottom w:val="single" w:sz="8" w:space="0" w:color="FFE6D7" w:themeColor="accent4"/>
          <w:right w:val="single" w:sz="8" w:space="0" w:color="FFE6D7" w:themeColor="accent4"/>
          <w:insideV w:val="single" w:sz="8" w:space="0" w:color="FFE6D7" w:themeColor="accent4"/>
        </w:tcBorders>
        <w:shd w:val="clear" w:color="auto" w:fill="FFF8F5" w:themeFill="accent4" w:themeFillTint="3F"/>
      </w:tcPr>
    </w:tblStylePr>
    <w:tblStylePr w:type="band2Horz">
      <w:tblPr/>
      <w:tcPr>
        <w:tcBorders>
          <w:top w:val="single" w:sz="8" w:space="0" w:color="FFE6D7" w:themeColor="accent4"/>
          <w:left w:val="single" w:sz="8" w:space="0" w:color="FFE6D7" w:themeColor="accent4"/>
          <w:bottom w:val="single" w:sz="8" w:space="0" w:color="FFE6D7" w:themeColor="accent4"/>
          <w:right w:val="single" w:sz="8" w:space="0" w:color="FFE6D7" w:themeColor="accent4"/>
          <w:insideV w:val="single" w:sz="8" w:space="0" w:color="FFE6D7" w:themeColor="accent4"/>
        </w:tcBorders>
      </w:tcPr>
    </w:tblStylePr>
  </w:style>
  <w:style w:type="table" w:styleId="Grilleclaire-Accent5">
    <w:name w:val="Light Grid Accent 5"/>
    <w:basedOn w:val="TableauNormal"/>
    <w:uiPriority w:val="62"/>
    <w:rsid w:val="00CB0664"/>
    <w:pPr>
      <w:spacing w:after="0" w:line="240" w:lineRule="auto"/>
    </w:pPr>
    <w:tblPr>
      <w:tblStyleRowBandSize w:val="1"/>
      <w:tblStyleColBandSize w:val="1"/>
      <w:tblBorders>
        <w:top w:val="single" w:sz="8" w:space="0" w:color="A0DCC3" w:themeColor="accent5"/>
        <w:left w:val="single" w:sz="8" w:space="0" w:color="A0DCC3" w:themeColor="accent5"/>
        <w:bottom w:val="single" w:sz="8" w:space="0" w:color="A0DCC3" w:themeColor="accent5"/>
        <w:right w:val="single" w:sz="8" w:space="0" w:color="A0DCC3" w:themeColor="accent5"/>
        <w:insideH w:val="single" w:sz="8" w:space="0" w:color="A0DCC3" w:themeColor="accent5"/>
        <w:insideV w:val="single" w:sz="8" w:space="0" w:color="A0DCC3"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0DCC3" w:themeColor="accent5"/>
          <w:left w:val="single" w:sz="8" w:space="0" w:color="A0DCC3" w:themeColor="accent5"/>
          <w:bottom w:val="single" w:sz="18" w:space="0" w:color="A0DCC3" w:themeColor="accent5"/>
          <w:right w:val="single" w:sz="8" w:space="0" w:color="A0DCC3" w:themeColor="accent5"/>
          <w:insideH w:val="nil"/>
          <w:insideV w:val="single" w:sz="8" w:space="0" w:color="A0DCC3"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0DCC3" w:themeColor="accent5"/>
          <w:left w:val="single" w:sz="8" w:space="0" w:color="A0DCC3" w:themeColor="accent5"/>
          <w:bottom w:val="single" w:sz="8" w:space="0" w:color="A0DCC3" w:themeColor="accent5"/>
          <w:right w:val="single" w:sz="8" w:space="0" w:color="A0DCC3" w:themeColor="accent5"/>
          <w:insideH w:val="nil"/>
          <w:insideV w:val="single" w:sz="8" w:space="0" w:color="A0DCC3"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0DCC3" w:themeColor="accent5"/>
          <w:left w:val="single" w:sz="8" w:space="0" w:color="A0DCC3" w:themeColor="accent5"/>
          <w:bottom w:val="single" w:sz="8" w:space="0" w:color="A0DCC3" w:themeColor="accent5"/>
          <w:right w:val="single" w:sz="8" w:space="0" w:color="A0DCC3" w:themeColor="accent5"/>
        </w:tcBorders>
      </w:tcPr>
    </w:tblStylePr>
    <w:tblStylePr w:type="band1Vert">
      <w:tblPr/>
      <w:tcPr>
        <w:tcBorders>
          <w:top w:val="single" w:sz="8" w:space="0" w:color="A0DCC3" w:themeColor="accent5"/>
          <w:left w:val="single" w:sz="8" w:space="0" w:color="A0DCC3" w:themeColor="accent5"/>
          <w:bottom w:val="single" w:sz="8" w:space="0" w:color="A0DCC3" w:themeColor="accent5"/>
          <w:right w:val="single" w:sz="8" w:space="0" w:color="A0DCC3" w:themeColor="accent5"/>
        </w:tcBorders>
        <w:shd w:val="clear" w:color="auto" w:fill="E7F6F0" w:themeFill="accent5" w:themeFillTint="3F"/>
      </w:tcPr>
    </w:tblStylePr>
    <w:tblStylePr w:type="band1Horz">
      <w:tblPr/>
      <w:tcPr>
        <w:tcBorders>
          <w:top w:val="single" w:sz="8" w:space="0" w:color="A0DCC3" w:themeColor="accent5"/>
          <w:left w:val="single" w:sz="8" w:space="0" w:color="A0DCC3" w:themeColor="accent5"/>
          <w:bottom w:val="single" w:sz="8" w:space="0" w:color="A0DCC3" w:themeColor="accent5"/>
          <w:right w:val="single" w:sz="8" w:space="0" w:color="A0DCC3" w:themeColor="accent5"/>
          <w:insideV w:val="single" w:sz="8" w:space="0" w:color="A0DCC3" w:themeColor="accent5"/>
        </w:tcBorders>
        <w:shd w:val="clear" w:color="auto" w:fill="E7F6F0" w:themeFill="accent5" w:themeFillTint="3F"/>
      </w:tcPr>
    </w:tblStylePr>
    <w:tblStylePr w:type="band2Horz">
      <w:tblPr/>
      <w:tcPr>
        <w:tcBorders>
          <w:top w:val="single" w:sz="8" w:space="0" w:color="A0DCC3" w:themeColor="accent5"/>
          <w:left w:val="single" w:sz="8" w:space="0" w:color="A0DCC3" w:themeColor="accent5"/>
          <w:bottom w:val="single" w:sz="8" w:space="0" w:color="A0DCC3" w:themeColor="accent5"/>
          <w:right w:val="single" w:sz="8" w:space="0" w:color="A0DCC3" w:themeColor="accent5"/>
          <w:insideV w:val="single" w:sz="8" w:space="0" w:color="A0DCC3" w:themeColor="accent5"/>
        </w:tcBorders>
      </w:tcPr>
    </w:tblStylePr>
  </w:style>
  <w:style w:type="table" w:styleId="Grilleclaire-Accent6">
    <w:name w:val="Light Grid Accent 6"/>
    <w:basedOn w:val="TableauNormal"/>
    <w:uiPriority w:val="62"/>
    <w:rsid w:val="00CB0664"/>
    <w:pPr>
      <w:spacing w:after="0" w:line="240" w:lineRule="auto"/>
    </w:pPr>
    <w:tblPr>
      <w:tblStyleRowBandSize w:val="1"/>
      <w:tblStyleColBandSize w:val="1"/>
      <w:tblBorders>
        <w:top w:val="single" w:sz="8" w:space="0" w:color="1E504B" w:themeColor="accent6"/>
        <w:left w:val="single" w:sz="8" w:space="0" w:color="1E504B" w:themeColor="accent6"/>
        <w:bottom w:val="single" w:sz="8" w:space="0" w:color="1E504B" w:themeColor="accent6"/>
        <w:right w:val="single" w:sz="8" w:space="0" w:color="1E504B" w:themeColor="accent6"/>
        <w:insideH w:val="single" w:sz="8" w:space="0" w:color="1E504B" w:themeColor="accent6"/>
        <w:insideV w:val="single" w:sz="8" w:space="0" w:color="1E504B"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E504B" w:themeColor="accent6"/>
          <w:left w:val="single" w:sz="8" w:space="0" w:color="1E504B" w:themeColor="accent6"/>
          <w:bottom w:val="single" w:sz="18" w:space="0" w:color="1E504B" w:themeColor="accent6"/>
          <w:right w:val="single" w:sz="8" w:space="0" w:color="1E504B" w:themeColor="accent6"/>
          <w:insideH w:val="nil"/>
          <w:insideV w:val="single" w:sz="8" w:space="0" w:color="1E504B"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E504B" w:themeColor="accent6"/>
          <w:left w:val="single" w:sz="8" w:space="0" w:color="1E504B" w:themeColor="accent6"/>
          <w:bottom w:val="single" w:sz="8" w:space="0" w:color="1E504B" w:themeColor="accent6"/>
          <w:right w:val="single" w:sz="8" w:space="0" w:color="1E504B" w:themeColor="accent6"/>
          <w:insideH w:val="nil"/>
          <w:insideV w:val="single" w:sz="8" w:space="0" w:color="1E504B"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E504B" w:themeColor="accent6"/>
          <w:left w:val="single" w:sz="8" w:space="0" w:color="1E504B" w:themeColor="accent6"/>
          <w:bottom w:val="single" w:sz="8" w:space="0" w:color="1E504B" w:themeColor="accent6"/>
          <w:right w:val="single" w:sz="8" w:space="0" w:color="1E504B" w:themeColor="accent6"/>
        </w:tcBorders>
      </w:tcPr>
    </w:tblStylePr>
    <w:tblStylePr w:type="band1Vert">
      <w:tblPr/>
      <w:tcPr>
        <w:tcBorders>
          <w:top w:val="single" w:sz="8" w:space="0" w:color="1E504B" w:themeColor="accent6"/>
          <w:left w:val="single" w:sz="8" w:space="0" w:color="1E504B" w:themeColor="accent6"/>
          <w:bottom w:val="single" w:sz="8" w:space="0" w:color="1E504B" w:themeColor="accent6"/>
          <w:right w:val="single" w:sz="8" w:space="0" w:color="1E504B" w:themeColor="accent6"/>
        </w:tcBorders>
        <w:shd w:val="clear" w:color="auto" w:fill="B7E4DF" w:themeFill="accent6" w:themeFillTint="3F"/>
      </w:tcPr>
    </w:tblStylePr>
    <w:tblStylePr w:type="band1Horz">
      <w:tblPr/>
      <w:tcPr>
        <w:tcBorders>
          <w:top w:val="single" w:sz="8" w:space="0" w:color="1E504B" w:themeColor="accent6"/>
          <w:left w:val="single" w:sz="8" w:space="0" w:color="1E504B" w:themeColor="accent6"/>
          <w:bottom w:val="single" w:sz="8" w:space="0" w:color="1E504B" w:themeColor="accent6"/>
          <w:right w:val="single" w:sz="8" w:space="0" w:color="1E504B" w:themeColor="accent6"/>
          <w:insideV w:val="single" w:sz="8" w:space="0" w:color="1E504B" w:themeColor="accent6"/>
        </w:tcBorders>
        <w:shd w:val="clear" w:color="auto" w:fill="B7E4DF" w:themeFill="accent6" w:themeFillTint="3F"/>
      </w:tcPr>
    </w:tblStylePr>
    <w:tblStylePr w:type="band2Horz">
      <w:tblPr/>
      <w:tcPr>
        <w:tcBorders>
          <w:top w:val="single" w:sz="8" w:space="0" w:color="1E504B" w:themeColor="accent6"/>
          <w:left w:val="single" w:sz="8" w:space="0" w:color="1E504B" w:themeColor="accent6"/>
          <w:bottom w:val="single" w:sz="8" w:space="0" w:color="1E504B" w:themeColor="accent6"/>
          <w:right w:val="single" w:sz="8" w:space="0" w:color="1E504B" w:themeColor="accent6"/>
          <w:insideV w:val="single" w:sz="8" w:space="0" w:color="1E504B" w:themeColor="accent6"/>
        </w:tcBorders>
      </w:tcPr>
    </w:tblStylePr>
  </w:style>
  <w:style w:type="table" w:styleId="Tramemoyenne1">
    <w:name w:val="Medium Shading 1"/>
    <w:basedOn w:val="Tableau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Tramemoyenne1-Accent1">
    <w:name w:val="Medium Shading 1 Accent 1"/>
    <w:basedOn w:val="TableauNormal"/>
    <w:uiPriority w:val="63"/>
    <w:rsid w:val="00CB0664"/>
    <w:pPr>
      <w:spacing w:after="0" w:line="240" w:lineRule="auto"/>
    </w:pPr>
    <w:tblPr>
      <w:tblStyleRowBandSize w:val="1"/>
      <w:tblStyleColBandSize w:val="1"/>
      <w:tblBorders>
        <w:top w:val="single" w:sz="8" w:space="0" w:color="FF4B91" w:themeColor="accent1" w:themeTint="BF"/>
        <w:left w:val="single" w:sz="8" w:space="0" w:color="FF4B91" w:themeColor="accent1" w:themeTint="BF"/>
        <w:bottom w:val="single" w:sz="8" w:space="0" w:color="FF4B91" w:themeColor="accent1" w:themeTint="BF"/>
        <w:right w:val="single" w:sz="8" w:space="0" w:color="FF4B91" w:themeColor="accent1" w:themeTint="BF"/>
        <w:insideH w:val="single" w:sz="8" w:space="0" w:color="FF4B91" w:themeColor="accent1" w:themeTint="BF"/>
      </w:tblBorders>
    </w:tblPr>
    <w:tblStylePr w:type="firstRow">
      <w:pPr>
        <w:spacing w:before="0" w:after="0" w:line="240" w:lineRule="auto"/>
      </w:pPr>
      <w:rPr>
        <w:b/>
        <w:bCs/>
        <w:color w:val="FFFFFF" w:themeColor="background1"/>
      </w:rPr>
      <w:tblPr/>
      <w:tcPr>
        <w:tcBorders>
          <w:top w:val="single" w:sz="8" w:space="0" w:color="FF4B91" w:themeColor="accent1" w:themeTint="BF"/>
          <w:left w:val="single" w:sz="8" w:space="0" w:color="FF4B91" w:themeColor="accent1" w:themeTint="BF"/>
          <w:bottom w:val="single" w:sz="8" w:space="0" w:color="FF4B91" w:themeColor="accent1" w:themeTint="BF"/>
          <w:right w:val="single" w:sz="8" w:space="0" w:color="FF4B91" w:themeColor="accent1" w:themeTint="BF"/>
          <w:insideH w:val="nil"/>
          <w:insideV w:val="nil"/>
        </w:tcBorders>
        <w:shd w:val="clear" w:color="auto" w:fill="FF0F6E" w:themeFill="accent1"/>
      </w:tcPr>
    </w:tblStylePr>
    <w:tblStylePr w:type="lastRow">
      <w:pPr>
        <w:spacing w:before="0" w:after="0" w:line="240" w:lineRule="auto"/>
      </w:pPr>
      <w:rPr>
        <w:b/>
        <w:bCs/>
      </w:rPr>
      <w:tblPr/>
      <w:tcPr>
        <w:tcBorders>
          <w:top w:val="double" w:sz="6" w:space="0" w:color="FF4B91" w:themeColor="accent1" w:themeTint="BF"/>
          <w:left w:val="single" w:sz="8" w:space="0" w:color="FF4B91" w:themeColor="accent1" w:themeTint="BF"/>
          <w:bottom w:val="single" w:sz="8" w:space="0" w:color="FF4B91" w:themeColor="accent1" w:themeTint="BF"/>
          <w:right w:val="single" w:sz="8" w:space="0" w:color="FF4B91" w:themeColor="accent1" w:themeTint="BF"/>
          <w:insideH w:val="nil"/>
          <w:insideV w:val="nil"/>
        </w:tcBorders>
      </w:tcPr>
    </w:tblStylePr>
    <w:tblStylePr w:type="firstCol">
      <w:rPr>
        <w:b/>
        <w:bCs/>
      </w:rPr>
    </w:tblStylePr>
    <w:tblStylePr w:type="lastCol">
      <w:rPr>
        <w:b/>
        <w:bCs/>
      </w:rPr>
    </w:tblStylePr>
    <w:tblStylePr w:type="band1Vert">
      <w:tblPr/>
      <w:tcPr>
        <w:shd w:val="clear" w:color="auto" w:fill="FFC3DA" w:themeFill="accent1" w:themeFillTint="3F"/>
      </w:tcPr>
    </w:tblStylePr>
    <w:tblStylePr w:type="band1Horz">
      <w:tblPr/>
      <w:tcPr>
        <w:tcBorders>
          <w:insideH w:val="nil"/>
          <w:insideV w:val="nil"/>
        </w:tcBorders>
        <w:shd w:val="clear" w:color="auto" w:fill="FFC3DA" w:themeFill="accent1" w:themeFillTint="3F"/>
      </w:tcPr>
    </w:tblStylePr>
    <w:tblStylePr w:type="band2Horz">
      <w:tblPr/>
      <w:tcPr>
        <w:tcBorders>
          <w:insideH w:val="nil"/>
          <w:insideV w:val="nil"/>
        </w:tcBorders>
      </w:tcPr>
    </w:tblStylePr>
  </w:style>
  <w:style w:type="table" w:styleId="Tramemoyenne1-Accent2">
    <w:name w:val="Medium Shading 1 Accent 2"/>
    <w:basedOn w:val="TableauNormal"/>
    <w:uiPriority w:val="63"/>
    <w:rsid w:val="00CB0664"/>
    <w:pPr>
      <w:spacing w:after="0" w:line="240" w:lineRule="auto"/>
    </w:pPr>
    <w:tblPr>
      <w:tblStyleRowBandSize w:val="1"/>
      <w:tblStyleColBandSize w:val="1"/>
      <w:tblBorders>
        <w:top w:val="single" w:sz="8" w:space="0" w:color="1F60EB" w:themeColor="accent2" w:themeTint="BF"/>
        <w:left w:val="single" w:sz="8" w:space="0" w:color="1F60EB" w:themeColor="accent2" w:themeTint="BF"/>
        <w:bottom w:val="single" w:sz="8" w:space="0" w:color="1F60EB" w:themeColor="accent2" w:themeTint="BF"/>
        <w:right w:val="single" w:sz="8" w:space="0" w:color="1F60EB" w:themeColor="accent2" w:themeTint="BF"/>
        <w:insideH w:val="single" w:sz="8" w:space="0" w:color="1F60EB" w:themeColor="accent2" w:themeTint="BF"/>
      </w:tblBorders>
    </w:tblPr>
    <w:tblStylePr w:type="firstRow">
      <w:pPr>
        <w:spacing w:before="0" w:after="0" w:line="240" w:lineRule="auto"/>
      </w:pPr>
      <w:rPr>
        <w:b/>
        <w:bCs/>
        <w:color w:val="FFFFFF" w:themeColor="background1"/>
      </w:rPr>
      <w:tblPr/>
      <w:tcPr>
        <w:tcBorders>
          <w:top w:val="single" w:sz="8" w:space="0" w:color="1F60EB" w:themeColor="accent2" w:themeTint="BF"/>
          <w:left w:val="single" w:sz="8" w:space="0" w:color="1F60EB" w:themeColor="accent2" w:themeTint="BF"/>
          <w:bottom w:val="single" w:sz="8" w:space="0" w:color="1F60EB" w:themeColor="accent2" w:themeTint="BF"/>
          <w:right w:val="single" w:sz="8" w:space="0" w:color="1F60EB" w:themeColor="accent2" w:themeTint="BF"/>
          <w:insideH w:val="nil"/>
          <w:insideV w:val="nil"/>
        </w:tcBorders>
        <w:shd w:val="clear" w:color="auto" w:fill="0F41AA" w:themeFill="accent2"/>
      </w:tcPr>
    </w:tblStylePr>
    <w:tblStylePr w:type="lastRow">
      <w:pPr>
        <w:spacing w:before="0" w:after="0" w:line="240" w:lineRule="auto"/>
      </w:pPr>
      <w:rPr>
        <w:b/>
        <w:bCs/>
      </w:rPr>
      <w:tblPr/>
      <w:tcPr>
        <w:tcBorders>
          <w:top w:val="double" w:sz="6" w:space="0" w:color="1F60EB" w:themeColor="accent2" w:themeTint="BF"/>
          <w:left w:val="single" w:sz="8" w:space="0" w:color="1F60EB" w:themeColor="accent2" w:themeTint="BF"/>
          <w:bottom w:val="single" w:sz="8" w:space="0" w:color="1F60EB" w:themeColor="accent2" w:themeTint="BF"/>
          <w:right w:val="single" w:sz="8" w:space="0" w:color="1F60EB" w:themeColor="accent2" w:themeTint="BF"/>
          <w:insideH w:val="nil"/>
          <w:insideV w:val="nil"/>
        </w:tcBorders>
      </w:tcPr>
    </w:tblStylePr>
    <w:tblStylePr w:type="firstCol">
      <w:rPr>
        <w:b/>
        <w:bCs/>
      </w:rPr>
    </w:tblStylePr>
    <w:tblStylePr w:type="lastCol">
      <w:rPr>
        <w:b/>
        <w:bCs/>
      </w:rPr>
    </w:tblStylePr>
    <w:tblStylePr w:type="band1Vert">
      <w:tblPr/>
      <w:tcPr>
        <w:shd w:val="clear" w:color="auto" w:fill="B5CAF8" w:themeFill="accent2" w:themeFillTint="3F"/>
      </w:tcPr>
    </w:tblStylePr>
    <w:tblStylePr w:type="band1Horz">
      <w:tblPr/>
      <w:tcPr>
        <w:tcBorders>
          <w:insideH w:val="nil"/>
          <w:insideV w:val="nil"/>
        </w:tcBorders>
        <w:shd w:val="clear" w:color="auto" w:fill="B5CAF8" w:themeFill="accent2" w:themeFillTint="3F"/>
      </w:tcPr>
    </w:tblStylePr>
    <w:tblStylePr w:type="band2Horz">
      <w:tblPr/>
      <w:tcPr>
        <w:tcBorders>
          <w:insideH w:val="nil"/>
          <w:insideV w:val="nil"/>
        </w:tcBorders>
      </w:tcPr>
    </w:tblStylePr>
  </w:style>
  <w:style w:type="table" w:styleId="Tramemoyenne1-Accent3">
    <w:name w:val="Medium Shading 1 Accent 3"/>
    <w:basedOn w:val="TableauNormal"/>
    <w:uiPriority w:val="63"/>
    <w:rsid w:val="00CB0664"/>
    <w:pPr>
      <w:spacing w:after="0" w:line="240" w:lineRule="auto"/>
    </w:pPr>
    <w:tblPr>
      <w:tblStyleRowBandSize w:val="1"/>
      <w:tblStyleColBandSize w:val="1"/>
      <w:tblBorders>
        <w:top w:val="single" w:sz="8" w:space="0" w:color="FF995A" w:themeColor="accent3" w:themeTint="BF"/>
        <w:left w:val="single" w:sz="8" w:space="0" w:color="FF995A" w:themeColor="accent3" w:themeTint="BF"/>
        <w:bottom w:val="single" w:sz="8" w:space="0" w:color="FF995A" w:themeColor="accent3" w:themeTint="BF"/>
        <w:right w:val="single" w:sz="8" w:space="0" w:color="FF995A" w:themeColor="accent3" w:themeTint="BF"/>
        <w:insideH w:val="single" w:sz="8" w:space="0" w:color="FF995A" w:themeColor="accent3" w:themeTint="BF"/>
      </w:tblBorders>
    </w:tblPr>
    <w:tblStylePr w:type="firstRow">
      <w:pPr>
        <w:spacing w:before="0" w:after="0" w:line="240" w:lineRule="auto"/>
      </w:pPr>
      <w:rPr>
        <w:b/>
        <w:bCs/>
        <w:color w:val="FFFFFF" w:themeColor="background1"/>
      </w:rPr>
      <w:tblPr/>
      <w:tcPr>
        <w:tcBorders>
          <w:top w:val="single" w:sz="8" w:space="0" w:color="FF995A" w:themeColor="accent3" w:themeTint="BF"/>
          <w:left w:val="single" w:sz="8" w:space="0" w:color="FF995A" w:themeColor="accent3" w:themeTint="BF"/>
          <w:bottom w:val="single" w:sz="8" w:space="0" w:color="FF995A" w:themeColor="accent3" w:themeTint="BF"/>
          <w:right w:val="single" w:sz="8" w:space="0" w:color="FF995A" w:themeColor="accent3" w:themeTint="BF"/>
          <w:insideH w:val="nil"/>
          <w:insideV w:val="nil"/>
        </w:tcBorders>
        <w:shd w:val="clear" w:color="auto" w:fill="FF7823" w:themeFill="accent3"/>
      </w:tcPr>
    </w:tblStylePr>
    <w:tblStylePr w:type="lastRow">
      <w:pPr>
        <w:spacing w:before="0" w:after="0" w:line="240" w:lineRule="auto"/>
      </w:pPr>
      <w:rPr>
        <w:b/>
        <w:bCs/>
      </w:rPr>
      <w:tblPr/>
      <w:tcPr>
        <w:tcBorders>
          <w:top w:val="double" w:sz="6" w:space="0" w:color="FF995A" w:themeColor="accent3" w:themeTint="BF"/>
          <w:left w:val="single" w:sz="8" w:space="0" w:color="FF995A" w:themeColor="accent3" w:themeTint="BF"/>
          <w:bottom w:val="single" w:sz="8" w:space="0" w:color="FF995A" w:themeColor="accent3" w:themeTint="BF"/>
          <w:right w:val="single" w:sz="8" w:space="0" w:color="FF995A" w:themeColor="accent3" w:themeTint="BF"/>
          <w:insideH w:val="nil"/>
          <w:insideV w:val="nil"/>
        </w:tcBorders>
      </w:tcPr>
    </w:tblStylePr>
    <w:tblStylePr w:type="firstCol">
      <w:rPr>
        <w:b/>
        <w:bCs/>
      </w:rPr>
    </w:tblStylePr>
    <w:tblStylePr w:type="lastCol">
      <w:rPr>
        <w:b/>
        <w:bCs/>
      </w:rPr>
    </w:tblStylePr>
    <w:tblStylePr w:type="band1Vert">
      <w:tblPr/>
      <w:tcPr>
        <w:shd w:val="clear" w:color="auto" w:fill="FFDDC8" w:themeFill="accent3" w:themeFillTint="3F"/>
      </w:tcPr>
    </w:tblStylePr>
    <w:tblStylePr w:type="band1Horz">
      <w:tblPr/>
      <w:tcPr>
        <w:tcBorders>
          <w:insideH w:val="nil"/>
          <w:insideV w:val="nil"/>
        </w:tcBorders>
        <w:shd w:val="clear" w:color="auto" w:fill="FFDDC8" w:themeFill="accent3" w:themeFillTint="3F"/>
      </w:tcPr>
    </w:tblStylePr>
    <w:tblStylePr w:type="band2Horz">
      <w:tblPr/>
      <w:tcPr>
        <w:tcBorders>
          <w:insideH w:val="nil"/>
          <w:insideV w:val="nil"/>
        </w:tcBorders>
      </w:tcPr>
    </w:tblStylePr>
  </w:style>
  <w:style w:type="table" w:styleId="Tramemoyenne1-Accent4">
    <w:name w:val="Medium Shading 1 Accent 4"/>
    <w:basedOn w:val="TableauNormal"/>
    <w:uiPriority w:val="63"/>
    <w:rsid w:val="00CB0664"/>
    <w:pPr>
      <w:spacing w:after="0" w:line="240" w:lineRule="auto"/>
    </w:pPr>
    <w:tblPr>
      <w:tblStyleRowBandSize w:val="1"/>
      <w:tblStyleColBandSize w:val="1"/>
      <w:tblBorders>
        <w:top w:val="single" w:sz="8" w:space="0" w:color="FFECE1" w:themeColor="accent4" w:themeTint="BF"/>
        <w:left w:val="single" w:sz="8" w:space="0" w:color="FFECE1" w:themeColor="accent4" w:themeTint="BF"/>
        <w:bottom w:val="single" w:sz="8" w:space="0" w:color="FFECE1" w:themeColor="accent4" w:themeTint="BF"/>
        <w:right w:val="single" w:sz="8" w:space="0" w:color="FFECE1" w:themeColor="accent4" w:themeTint="BF"/>
        <w:insideH w:val="single" w:sz="8" w:space="0" w:color="FFECE1" w:themeColor="accent4" w:themeTint="BF"/>
      </w:tblBorders>
    </w:tblPr>
    <w:tblStylePr w:type="firstRow">
      <w:pPr>
        <w:spacing w:before="0" w:after="0" w:line="240" w:lineRule="auto"/>
      </w:pPr>
      <w:rPr>
        <w:b/>
        <w:bCs/>
        <w:color w:val="FFFFFF" w:themeColor="background1"/>
      </w:rPr>
      <w:tblPr/>
      <w:tcPr>
        <w:tcBorders>
          <w:top w:val="single" w:sz="8" w:space="0" w:color="FFECE1" w:themeColor="accent4" w:themeTint="BF"/>
          <w:left w:val="single" w:sz="8" w:space="0" w:color="FFECE1" w:themeColor="accent4" w:themeTint="BF"/>
          <w:bottom w:val="single" w:sz="8" w:space="0" w:color="FFECE1" w:themeColor="accent4" w:themeTint="BF"/>
          <w:right w:val="single" w:sz="8" w:space="0" w:color="FFECE1" w:themeColor="accent4" w:themeTint="BF"/>
          <w:insideH w:val="nil"/>
          <w:insideV w:val="nil"/>
        </w:tcBorders>
        <w:shd w:val="clear" w:color="auto" w:fill="FFE6D7" w:themeFill="accent4"/>
      </w:tcPr>
    </w:tblStylePr>
    <w:tblStylePr w:type="lastRow">
      <w:pPr>
        <w:spacing w:before="0" w:after="0" w:line="240" w:lineRule="auto"/>
      </w:pPr>
      <w:rPr>
        <w:b/>
        <w:bCs/>
      </w:rPr>
      <w:tblPr/>
      <w:tcPr>
        <w:tcBorders>
          <w:top w:val="double" w:sz="6" w:space="0" w:color="FFECE1" w:themeColor="accent4" w:themeTint="BF"/>
          <w:left w:val="single" w:sz="8" w:space="0" w:color="FFECE1" w:themeColor="accent4" w:themeTint="BF"/>
          <w:bottom w:val="single" w:sz="8" w:space="0" w:color="FFECE1" w:themeColor="accent4" w:themeTint="BF"/>
          <w:right w:val="single" w:sz="8" w:space="0" w:color="FFECE1"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F8F5" w:themeFill="accent4" w:themeFillTint="3F"/>
      </w:tcPr>
    </w:tblStylePr>
    <w:tblStylePr w:type="band1Horz">
      <w:tblPr/>
      <w:tcPr>
        <w:tcBorders>
          <w:insideH w:val="nil"/>
          <w:insideV w:val="nil"/>
        </w:tcBorders>
        <w:shd w:val="clear" w:color="auto" w:fill="FFF8F5" w:themeFill="accent4" w:themeFillTint="3F"/>
      </w:tcPr>
    </w:tblStylePr>
    <w:tblStylePr w:type="band2Horz">
      <w:tblPr/>
      <w:tcPr>
        <w:tcBorders>
          <w:insideH w:val="nil"/>
          <w:insideV w:val="nil"/>
        </w:tcBorders>
      </w:tcPr>
    </w:tblStylePr>
  </w:style>
  <w:style w:type="table" w:styleId="Tramemoyenne1-Accent5">
    <w:name w:val="Medium Shading 1 Accent 5"/>
    <w:basedOn w:val="TableauNormal"/>
    <w:uiPriority w:val="63"/>
    <w:rsid w:val="00CB0664"/>
    <w:pPr>
      <w:spacing w:after="0" w:line="240" w:lineRule="auto"/>
    </w:pPr>
    <w:tblPr>
      <w:tblStyleRowBandSize w:val="1"/>
      <w:tblStyleColBandSize w:val="1"/>
      <w:tblBorders>
        <w:top w:val="single" w:sz="8" w:space="0" w:color="B7E4D1" w:themeColor="accent5" w:themeTint="BF"/>
        <w:left w:val="single" w:sz="8" w:space="0" w:color="B7E4D1" w:themeColor="accent5" w:themeTint="BF"/>
        <w:bottom w:val="single" w:sz="8" w:space="0" w:color="B7E4D1" w:themeColor="accent5" w:themeTint="BF"/>
        <w:right w:val="single" w:sz="8" w:space="0" w:color="B7E4D1" w:themeColor="accent5" w:themeTint="BF"/>
        <w:insideH w:val="single" w:sz="8" w:space="0" w:color="B7E4D1" w:themeColor="accent5" w:themeTint="BF"/>
      </w:tblBorders>
    </w:tblPr>
    <w:tblStylePr w:type="firstRow">
      <w:pPr>
        <w:spacing w:before="0" w:after="0" w:line="240" w:lineRule="auto"/>
      </w:pPr>
      <w:rPr>
        <w:b/>
        <w:bCs/>
        <w:color w:val="FFFFFF" w:themeColor="background1"/>
      </w:rPr>
      <w:tblPr/>
      <w:tcPr>
        <w:tcBorders>
          <w:top w:val="single" w:sz="8" w:space="0" w:color="B7E4D1" w:themeColor="accent5" w:themeTint="BF"/>
          <w:left w:val="single" w:sz="8" w:space="0" w:color="B7E4D1" w:themeColor="accent5" w:themeTint="BF"/>
          <w:bottom w:val="single" w:sz="8" w:space="0" w:color="B7E4D1" w:themeColor="accent5" w:themeTint="BF"/>
          <w:right w:val="single" w:sz="8" w:space="0" w:color="B7E4D1" w:themeColor="accent5" w:themeTint="BF"/>
          <w:insideH w:val="nil"/>
          <w:insideV w:val="nil"/>
        </w:tcBorders>
        <w:shd w:val="clear" w:color="auto" w:fill="A0DCC3" w:themeFill="accent5"/>
      </w:tcPr>
    </w:tblStylePr>
    <w:tblStylePr w:type="lastRow">
      <w:pPr>
        <w:spacing w:before="0" w:after="0" w:line="240" w:lineRule="auto"/>
      </w:pPr>
      <w:rPr>
        <w:b/>
        <w:bCs/>
      </w:rPr>
      <w:tblPr/>
      <w:tcPr>
        <w:tcBorders>
          <w:top w:val="double" w:sz="6" w:space="0" w:color="B7E4D1" w:themeColor="accent5" w:themeTint="BF"/>
          <w:left w:val="single" w:sz="8" w:space="0" w:color="B7E4D1" w:themeColor="accent5" w:themeTint="BF"/>
          <w:bottom w:val="single" w:sz="8" w:space="0" w:color="B7E4D1" w:themeColor="accent5" w:themeTint="BF"/>
          <w:right w:val="single" w:sz="8" w:space="0" w:color="B7E4D1" w:themeColor="accent5" w:themeTint="BF"/>
          <w:insideH w:val="nil"/>
          <w:insideV w:val="nil"/>
        </w:tcBorders>
      </w:tcPr>
    </w:tblStylePr>
    <w:tblStylePr w:type="firstCol">
      <w:rPr>
        <w:b/>
        <w:bCs/>
      </w:rPr>
    </w:tblStylePr>
    <w:tblStylePr w:type="lastCol">
      <w:rPr>
        <w:b/>
        <w:bCs/>
      </w:rPr>
    </w:tblStylePr>
    <w:tblStylePr w:type="band1Vert">
      <w:tblPr/>
      <w:tcPr>
        <w:shd w:val="clear" w:color="auto" w:fill="E7F6F0" w:themeFill="accent5" w:themeFillTint="3F"/>
      </w:tcPr>
    </w:tblStylePr>
    <w:tblStylePr w:type="band1Horz">
      <w:tblPr/>
      <w:tcPr>
        <w:tcBorders>
          <w:insideH w:val="nil"/>
          <w:insideV w:val="nil"/>
        </w:tcBorders>
        <w:shd w:val="clear" w:color="auto" w:fill="E7F6F0" w:themeFill="accent5" w:themeFillTint="3F"/>
      </w:tcPr>
    </w:tblStylePr>
    <w:tblStylePr w:type="band2Horz">
      <w:tblPr/>
      <w:tcPr>
        <w:tcBorders>
          <w:insideH w:val="nil"/>
          <w:insideV w:val="nil"/>
        </w:tcBorders>
      </w:tcPr>
    </w:tblStylePr>
  </w:style>
  <w:style w:type="table" w:styleId="Tramemoyenne1-Accent6">
    <w:name w:val="Medium Shading 1 Accent 6"/>
    <w:basedOn w:val="TableauNormal"/>
    <w:uiPriority w:val="63"/>
    <w:rsid w:val="00CB0664"/>
    <w:pPr>
      <w:spacing w:after="0" w:line="240" w:lineRule="auto"/>
    </w:pPr>
    <w:tblPr>
      <w:tblStyleRowBandSize w:val="1"/>
      <w:tblStyleColBandSize w:val="1"/>
      <w:tblBorders>
        <w:top w:val="single" w:sz="8" w:space="0" w:color="39988F" w:themeColor="accent6" w:themeTint="BF"/>
        <w:left w:val="single" w:sz="8" w:space="0" w:color="39988F" w:themeColor="accent6" w:themeTint="BF"/>
        <w:bottom w:val="single" w:sz="8" w:space="0" w:color="39988F" w:themeColor="accent6" w:themeTint="BF"/>
        <w:right w:val="single" w:sz="8" w:space="0" w:color="39988F" w:themeColor="accent6" w:themeTint="BF"/>
        <w:insideH w:val="single" w:sz="8" w:space="0" w:color="39988F" w:themeColor="accent6" w:themeTint="BF"/>
      </w:tblBorders>
    </w:tblPr>
    <w:tblStylePr w:type="firstRow">
      <w:pPr>
        <w:spacing w:before="0" w:after="0" w:line="240" w:lineRule="auto"/>
      </w:pPr>
      <w:rPr>
        <w:b/>
        <w:bCs/>
        <w:color w:val="FFFFFF" w:themeColor="background1"/>
      </w:rPr>
      <w:tblPr/>
      <w:tcPr>
        <w:tcBorders>
          <w:top w:val="single" w:sz="8" w:space="0" w:color="39988F" w:themeColor="accent6" w:themeTint="BF"/>
          <w:left w:val="single" w:sz="8" w:space="0" w:color="39988F" w:themeColor="accent6" w:themeTint="BF"/>
          <w:bottom w:val="single" w:sz="8" w:space="0" w:color="39988F" w:themeColor="accent6" w:themeTint="BF"/>
          <w:right w:val="single" w:sz="8" w:space="0" w:color="39988F" w:themeColor="accent6" w:themeTint="BF"/>
          <w:insideH w:val="nil"/>
          <w:insideV w:val="nil"/>
        </w:tcBorders>
        <w:shd w:val="clear" w:color="auto" w:fill="1E504B" w:themeFill="accent6"/>
      </w:tcPr>
    </w:tblStylePr>
    <w:tblStylePr w:type="lastRow">
      <w:pPr>
        <w:spacing w:before="0" w:after="0" w:line="240" w:lineRule="auto"/>
      </w:pPr>
      <w:rPr>
        <w:b/>
        <w:bCs/>
      </w:rPr>
      <w:tblPr/>
      <w:tcPr>
        <w:tcBorders>
          <w:top w:val="double" w:sz="6" w:space="0" w:color="39988F" w:themeColor="accent6" w:themeTint="BF"/>
          <w:left w:val="single" w:sz="8" w:space="0" w:color="39988F" w:themeColor="accent6" w:themeTint="BF"/>
          <w:bottom w:val="single" w:sz="8" w:space="0" w:color="39988F" w:themeColor="accent6" w:themeTint="BF"/>
          <w:right w:val="single" w:sz="8" w:space="0" w:color="39988F" w:themeColor="accent6" w:themeTint="BF"/>
          <w:insideH w:val="nil"/>
          <w:insideV w:val="nil"/>
        </w:tcBorders>
      </w:tcPr>
    </w:tblStylePr>
    <w:tblStylePr w:type="firstCol">
      <w:rPr>
        <w:b/>
        <w:bCs/>
      </w:rPr>
    </w:tblStylePr>
    <w:tblStylePr w:type="lastCol">
      <w:rPr>
        <w:b/>
        <w:bCs/>
      </w:rPr>
    </w:tblStylePr>
    <w:tblStylePr w:type="band1Vert">
      <w:tblPr/>
      <w:tcPr>
        <w:shd w:val="clear" w:color="auto" w:fill="B7E4DF" w:themeFill="accent6" w:themeFillTint="3F"/>
      </w:tcPr>
    </w:tblStylePr>
    <w:tblStylePr w:type="band1Horz">
      <w:tblPr/>
      <w:tcPr>
        <w:tcBorders>
          <w:insideH w:val="nil"/>
          <w:insideV w:val="nil"/>
        </w:tcBorders>
        <w:shd w:val="clear" w:color="auto" w:fill="B7E4DF" w:themeFill="accent6" w:themeFillTint="3F"/>
      </w:tcPr>
    </w:tblStylePr>
    <w:tblStylePr w:type="band2Horz">
      <w:tblPr/>
      <w:tcPr>
        <w:tcBorders>
          <w:insideH w:val="nil"/>
          <w:insideV w:val="nil"/>
        </w:tcBorders>
      </w:tcPr>
    </w:tblStylePr>
  </w:style>
  <w:style w:type="table" w:styleId="Tramemoyenne2">
    <w:name w:val="Medium Shading 2"/>
    <w:basedOn w:val="Tableau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ramemoyenne2-Accent1">
    <w:name w:val="Medium Shading 2 Accent 1"/>
    <w:basedOn w:val="Tableau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0F6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0F6E" w:themeFill="accent1"/>
      </w:tcPr>
    </w:tblStylePr>
    <w:tblStylePr w:type="lastCol">
      <w:rPr>
        <w:b/>
        <w:bCs/>
        <w:color w:val="FFFFFF" w:themeColor="background1"/>
      </w:rPr>
      <w:tblPr/>
      <w:tcPr>
        <w:tcBorders>
          <w:left w:val="nil"/>
          <w:right w:val="nil"/>
          <w:insideH w:val="nil"/>
          <w:insideV w:val="nil"/>
        </w:tcBorders>
        <w:shd w:val="clear" w:color="auto" w:fill="FF0F6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ramemoyenne2-Accent2">
    <w:name w:val="Medium Shading 2 Accent 2"/>
    <w:basedOn w:val="Tableau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F41AA"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F41AA" w:themeFill="accent2"/>
      </w:tcPr>
    </w:tblStylePr>
    <w:tblStylePr w:type="lastCol">
      <w:rPr>
        <w:b/>
        <w:bCs/>
        <w:color w:val="FFFFFF" w:themeColor="background1"/>
      </w:rPr>
      <w:tblPr/>
      <w:tcPr>
        <w:tcBorders>
          <w:left w:val="nil"/>
          <w:right w:val="nil"/>
          <w:insideH w:val="nil"/>
          <w:insideV w:val="nil"/>
        </w:tcBorders>
        <w:shd w:val="clear" w:color="auto" w:fill="0F41AA"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ramemoyenne2-Accent3">
    <w:name w:val="Medium Shading 2 Accent 3"/>
    <w:basedOn w:val="Tableau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7823"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7823" w:themeFill="accent3"/>
      </w:tcPr>
    </w:tblStylePr>
    <w:tblStylePr w:type="lastCol">
      <w:rPr>
        <w:b/>
        <w:bCs/>
        <w:color w:val="FFFFFF" w:themeColor="background1"/>
      </w:rPr>
      <w:tblPr/>
      <w:tcPr>
        <w:tcBorders>
          <w:left w:val="nil"/>
          <w:right w:val="nil"/>
          <w:insideH w:val="nil"/>
          <w:insideV w:val="nil"/>
        </w:tcBorders>
        <w:shd w:val="clear" w:color="auto" w:fill="FF7823"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ramemoyenne2-Accent4">
    <w:name w:val="Medium Shading 2 Accent 4"/>
    <w:basedOn w:val="Tableau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6D7"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6D7" w:themeFill="accent4"/>
      </w:tcPr>
    </w:tblStylePr>
    <w:tblStylePr w:type="lastCol">
      <w:rPr>
        <w:b/>
        <w:bCs/>
        <w:color w:val="FFFFFF" w:themeColor="background1"/>
      </w:rPr>
      <w:tblPr/>
      <w:tcPr>
        <w:tcBorders>
          <w:left w:val="nil"/>
          <w:right w:val="nil"/>
          <w:insideH w:val="nil"/>
          <w:insideV w:val="nil"/>
        </w:tcBorders>
        <w:shd w:val="clear" w:color="auto" w:fill="FFE6D7"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ramemoyenne2-Accent5">
    <w:name w:val="Medium Shading 2 Accent 5"/>
    <w:basedOn w:val="Tableau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0DCC3"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0DCC3" w:themeFill="accent5"/>
      </w:tcPr>
    </w:tblStylePr>
    <w:tblStylePr w:type="lastCol">
      <w:rPr>
        <w:b/>
        <w:bCs/>
        <w:color w:val="FFFFFF" w:themeColor="background1"/>
      </w:rPr>
      <w:tblPr/>
      <w:tcPr>
        <w:tcBorders>
          <w:left w:val="nil"/>
          <w:right w:val="nil"/>
          <w:insideH w:val="nil"/>
          <w:insideV w:val="nil"/>
        </w:tcBorders>
        <w:shd w:val="clear" w:color="auto" w:fill="A0DCC3"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ramemoyenne2-Accent6">
    <w:name w:val="Medium Shading 2 Accent 6"/>
    <w:basedOn w:val="Tableau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E504B"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E504B" w:themeFill="accent6"/>
      </w:tcPr>
    </w:tblStylePr>
    <w:tblStylePr w:type="lastCol">
      <w:rPr>
        <w:b/>
        <w:bCs/>
        <w:color w:val="FFFFFF" w:themeColor="background1"/>
      </w:rPr>
      <w:tblPr/>
      <w:tcPr>
        <w:tcBorders>
          <w:left w:val="nil"/>
          <w:right w:val="nil"/>
          <w:insideH w:val="nil"/>
          <w:insideV w:val="nil"/>
        </w:tcBorders>
        <w:shd w:val="clear" w:color="auto" w:fill="1E504B"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emoyenne1">
    <w:name w:val="Medium List 1"/>
    <w:basedOn w:val="Tableau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emoyenne1-Accent1">
    <w:name w:val="Medium List 1 Accent 1"/>
    <w:basedOn w:val="TableauNormal"/>
    <w:uiPriority w:val="65"/>
    <w:rsid w:val="00CB0664"/>
    <w:pPr>
      <w:spacing w:after="0" w:line="240" w:lineRule="auto"/>
    </w:pPr>
    <w:rPr>
      <w:color w:val="000000" w:themeColor="text1"/>
    </w:rPr>
    <w:tblPr>
      <w:tblStyleRowBandSize w:val="1"/>
      <w:tblStyleColBandSize w:val="1"/>
      <w:tblBorders>
        <w:top w:val="single" w:sz="8" w:space="0" w:color="FF0F6E" w:themeColor="accent1"/>
        <w:bottom w:val="single" w:sz="8" w:space="0" w:color="FF0F6E" w:themeColor="accent1"/>
      </w:tblBorders>
    </w:tblPr>
    <w:tblStylePr w:type="firstRow">
      <w:rPr>
        <w:rFonts w:asciiTheme="majorHAnsi" w:eastAsiaTheme="majorEastAsia" w:hAnsiTheme="majorHAnsi" w:cstheme="majorBidi"/>
      </w:rPr>
      <w:tblPr/>
      <w:tcPr>
        <w:tcBorders>
          <w:top w:val="nil"/>
          <w:bottom w:val="single" w:sz="8" w:space="0" w:color="FF0F6E" w:themeColor="accent1"/>
        </w:tcBorders>
      </w:tcPr>
    </w:tblStylePr>
    <w:tblStylePr w:type="lastRow">
      <w:rPr>
        <w:b/>
        <w:bCs/>
        <w:color w:val="44546A" w:themeColor="text2"/>
      </w:rPr>
      <w:tblPr/>
      <w:tcPr>
        <w:tcBorders>
          <w:top w:val="single" w:sz="8" w:space="0" w:color="FF0F6E" w:themeColor="accent1"/>
          <w:bottom w:val="single" w:sz="8" w:space="0" w:color="FF0F6E" w:themeColor="accent1"/>
        </w:tcBorders>
      </w:tcPr>
    </w:tblStylePr>
    <w:tblStylePr w:type="firstCol">
      <w:rPr>
        <w:b/>
        <w:bCs/>
      </w:rPr>
    </w:tblStylePr>
    <w:tblStylePr w:type="lastCol">
      <w:rPr>
        <w:b/>
        <w:bCs/>
      </w:rPr>
      <w:tblPr/>
      <w:tcPr>
        <w:tcBorders>
          <w:top w:val="single" w:sz="8" w:space="0" w:color="FF0F6E" w:themeColor="accent1"/>
          <w:bottom w:val="single" w:sz="8" w:space="0" w:color="FF0F6E" w:themeColor="accent1"/>
        </w:tcBorders>
      </w:tcPr>
    </w:tblStylePr>
    <w:tblStylePr w:type="band1Vert">
      <w:tblPr/>
      <w:tcPr>
        <w:shd w:val="clear" w:color="auto" w:fill="FFC3DA" w:themeFill="accent1" w:themeFillTint="3F"/>
      </w:tcPr>
    </w:tblStylePr>
    <w:tblStylePr w:type="band1Horz">
      <w:tblPr/>
      <w:tcPr>
        <w:shd w:val="clear" w:color="auto" w:fill="FFC3DA" w:themeFill="accent1" w:themeFillTint="3F"/>
      </w:tcPr>
    </w:tblStylePr>
  </w:style>
  <w:style w:type="table" w:styleId="Listemoyenne1-Accent2">
    <w:name w:val="Medium List 1 Accent 2"/>
    <w:basedOn w:val="TableauNormal"/>
    <w:uiPriority w:val="65"/>
    <w:rsid w:val="00CB0664"/>
    <w:pPr>
      <w:spacing w:after="0" w:line="240" w:lineRule="auto"/>
    </w:pPr>
    <w:rPr>
      <w:color w:val="000000" w:themeColor="text1"/>
    </w:rPr>
    <w:tblPr>
      <w:tblStyleRowBandSize w:val="1"/>
      <w:tblStyleColBandSize w:val="1"/>
      <w:tblBorders>
        <w:top w:val="single" w:sz="8" w:space="0" w:color="0F41AA" w:themeColor="accent2"/>
        <w:bottom w:val="single" w:sz="8" w:space="0" w:color="0F41AA" w:themeColor="accent2"/>
      </w:tblBorders>
    </w:tblPr>
    <w:tblStylePr w:type="firstRow">
      <w:rPr>
        <w:rFonts w:asciiTheme="majorHAnsi" w:eastAsiaTheme="majorEastAsia" w:hAnsiTheme="majorHAnsi" w:cstheme="majorBidi"/>
      </w:rPr>
      <w:tblPr/>
      <w:tcPr>
        <w:tcBorders>
          <w:top w:val="nil"/>
          <w:bottom w:val="single" w:sz="8" w:space="0" w:color="0F41AA" w:themeColor="accent2"/>
        </w:tcBorders>
      </w:tcPr>
    </w:tblStylePr>
    <w:tblStylePr w:type="lastRow">
      <w:rPr>
        <w:b/>
        <w:bCs/>
        <w:color w:val="44546A" w:themeColor="text2"/>
      </w:rPr>
      <w:tblPr/>
      <w:tcPr>
        <w:tcBorders>
          <w:top w:val="single" w:sz="8" w:space="0" w:color="0F41AA" w:themeColor="accent2"/>
          <w:bottom w:val="single" w:sz="8" w:space="0" w:color="0F41AA" w:themeColor="accent2"/>
        </w:tcBorders>
      </w:tcPr>
    </w:tblStylePr>
    <w:tblStylePr w:type="firstCol">
      <w:rPr>
        <w:b/>
        <w:bCs/>
      </w:rPr>
    </w:tblStylePr>
    <w:tblStylePr w:type="lastCol">
      <w:rPr>
        <w:b/>
        <w:bCs/>
      </w:rPr>
      <w:tblPr/>
      <w:tcPr>
        <w:tcBorders>
          <w:top w:val="single" w:sz="8" w:space="0" w:color="0F41AA" w:themeColor="accent2"/>
          <w:bottom w:val="single" w:sz="8" w:space="0" w:color="0F41AA" w:themeColor="accent2"/>
        </w:tcBorders>
      </w:tcPr>
    </w:tblStylePr>
    <w:tblStylePr w:type="band1Vert">
      <w:tblPr/>
      <w:tcPr>
        <w:shd w:val="clear" w:color="auto" w:fill="B5CAF8" w:themeFill="accent2" w:themeFillTint="3F"/>
      </w:tcPr>
    </w:tblStylePr>
    <w:tblStylePr w:type="band1Horz">
      <w:tblPr/>
      <w:tcPr>
        <w:shd w:val="clear" w:color="auto" w:fill="B5CAF8" w:themeFill="accent2" w:themeFillTint="3F"/>
      </w:tcPr>
    </w:tblStylePr>
  </w:style>
  <w:style w:type="table" w:styleId="Listemoyenne1-Accent3">
    <w:name w:val="Medium List 1 Accent 3"/>
    <w:basedOn w:val="TableauNormal"/>
    <w:uiPriority w:val="65"/>
    <w:rsid w:val="00CB0664"/>
    <w:pPr>
      <w:spacing w:after="0" w:line="240" w:lineRule="auto"/>
    </w:pPr>
    <w:rPr>
      <w:color w:val="000000" w:themeColor="text1"/>
    </w:rPr>
    <w:tblPr>
      <w:tblStyleRowBandSize w:val="1"/>
      <w:tblStyleColBandSize w:val="1"/>
      <w:tblBorders>
        <w:top w:val="single" w:sz="8" w:space="0" w:color="FF7823" w:themeColor="accent3"/>
        <w:bottom w:val="single" w:sz="8" w:space="0" w:color="FF7823" w:themeColor="accent3"/>
      </w:tblBorders>
    </w:tblPr>
    <w:tblStylePr w:type="firstRow">
      <w:rPr>
        <w:rFonts w:asciiTheme="majorHAnsi" w:eastAsiaTheme="majorEastAsia" w:hAnsiTheme="majorHAnsi" w:cstheme="majorBidi"/>
      </w:rPr>
      <w:tblPr/>
      <w:tcPr>
        <w:tcBorders>
          <w:top w:val="nil"/>
          <w:bottom w:val="single" w:sz="8" w:space="0" w:color="FF7823" w:themeColor="accent3"/>
        </w:tcBorders>
      </w:tcPr>
    </w:tblStylePr>
    <w:tblStylePr w:type="lastRow">
      <w:rPr>
        <w:b/>
        <w:bCs/>
        <w:color w:val="44546A" w:themeColor="text2"/>
      </w:rPr>
      <w:tblPr/>
      <w:tcPr>
        <w:tcBorders>
          <w:top w:val="single" w:sz="8" w:space="0" w:color="FF7823" w:themeColor="accent3"/>
          <w:bottom w:val="single" w:sz="8" w:space="0" w:color="FF7823" w:themeColor="accent3"/>
        </w:tcBorders>
      </w:tcPr>
    </w:tblStylePr>
    <w:tblStylePr w:type="firstCol">
      <w:rPr>
        <w:b/>
        <w:bCs/>
      </w:rPr>
    </w:tblStylePr>
    <w:tblStylePr w:type="lastCol">
      <w:rPr>
        <w:b/>
        <w:bCs/>
      </w:rPr>
      <w:tblPr/>
      <w:tcPr>
        <w:tcBorders>
          <w:top w:val="single" w:sz="8" w:space="0" w:color="FF7823" w:themeColor="accent3"/>
          <w:bottom w:val="single" w:sz="8" w:space="0" w:color="FF7823" w:themeColor="accent3"/>
        </w:tcBorders>
      </w:tcPr>
    </w:tblStylePr>
    <w:tblStylePr w:type="band1Vert">
      <w:tblPr/>
      <w:tcPr>
        <w:shd w:val="clear" w:color="auto" w:fill="FFDDC8" w:themeFill="accent3" w:themeFillTint="3F"/>
      </w:tcPr>
    </w:tblStylePr>
    <w:tblStylePr w:type="band1Horz">
      <w:tblPr/>
      <w:tcPr>
        <w:shd w:val="clear" w:color="auto" w:fill="FFDDC8" w:themeFill="accent3" w:themeFillTint="3F"/>
      </w:tcPr>
    </w:tblStylePr>
  </w:style>
  <w:style w:type="table" w:styleId="Listemoyenne1-Accent4">
    <w:name w:val="Medium List 1 Accent 4"/>
    <w:basedOn w:val="TableauNormal"/>
    <w:uiPriority w:val="65"/>
    <w:rsid w:val="00CB0664"/>
    <w:pPr>
      <w:spacing w:after="0" w:line="240" w:lineRule="auto"/>
    </w:pPr>
    <w:rPr>
      <w:color w:val="000000" w:themeColor="text1"/>
    </w:rPr>
    <w:tblPr>
      <w:tblStyleRowBandSize w:val="1"/>
      <w:tblStyleColBandSize w:val="1"/>
      <w:tblBorders>
        <w:top w:val="single" w:sz="8" w:space="0" w:color="FFE6D7" w:themeColor="accent4"/>
        <w:bottom w:val="single" w:sz="8" w:space="0" w:color="FFE6D7" w:themeColor="accent4"/>
      </w:tblBorders>
    </w:tblPr>
    <w:tblStylePr w:type="firstRow">
      <w:rPr>
        <w:rFonts w:asciiTheme="majorHAnsi" w:eastAsiaTheme="majorEastAsia" w:hAnsiTheme="majorHAnsi" w:cstheme="majorBidi"/>
      </w:rPr>
      <w:tblPr/>
      <w:tcPr>
        <w:tcBorders>
          <w:top w:val="nil"/>
          <w:bottom w:val="single" w:sz="8" w:space="0" w:color="FFE6D7" w:themeColor="accent4"/>
        </w:tcBorders>
      </w:tcPr>
    </w:tblStylePr>
    <w:tblStylePr w:type="lastRow">
      <w:rPr>
        <w:b/>
        <w:bCs/>
        <w:color w:val="44546A" w:themeColor="text2"/>
      </w:rPr>
      <w:tblPr/>
      <w:tcPr>
        <w:tcBorders>
          <w:top w:val="single" w:sz="8" w:space="0" w:color="FFE6D7" w:themeColor="accent4"/>
          <w:bottom w:val="single" w:sz="8" w:space="0" w:color="FFE6D7" w:themeColor="accent4"/>
        </w:tcBorders>
      </w:tcPr>
    </w:tblStylePr>
    <w:tblStylePr w:type="firstCol">
      <w:rPr>
        <w:b/>
        <w:bCs/>
      </w:rPr>
    </w:tblStylePr>
    <w:tblStylePr w:type="lastCol">
      <w:rPr>
        <w:b/>
        <w:bCs/>
      </w:rPr>
      <w:tblPr/>
      <w:tcPr>
        <w:tcBorders>
          <w:top w:val="single" w:sz="8" w:space="0" w:color="FFE6D7" w:themeColor="accent4"/>
          <w:bottom w:val="single" w:sz="8" w:space="0" w:color="FFE6D7" w:themeColor="accent4"/>
        </w:tcBorders>
      </w:tcPr>
    </w:tblStylePr>
    <w:tblStylePr w:type="band1Vert">
      <w:tblPr/>
      <w:tcPr>
        <w:shd w:val="clear" w:color="auto" w:fill="FFF8F5" w:themeFill="accent4" w:themeFillTint="3F"/>
      </w:tcPr>
    </w:tblStylePr>
    <w:tblStylePr w:type="band1Horz">
      <w:tblPr/>
      <w:tcPr>
        <w:shd w:val="clear" w:color="auto" w:fill="FFF8F5" w:themeFill="accent4" w:themeFillTint="3F"/>
      </w:tcPr>
    </w:tblStylePr>
  </w:style>
  <w:style w:type="table" w:styleId="Listemoyenne1-Accent5">
    <w:name w:val="Medium List 1 Accent 5"/>
    <w:basedOn w:val="TableauNormal"/>
    <w:uiPriority w:val="65"/>
    <w:rsid w:val="00CB0664"/>
    <w:pPr>
      <w:spacing w:after="0" w:line="240" w:lineRule="auto"/>
    </w:pPr>
    <w:rPr>
      <w:color w:val="000000" w:themeColor="text1"/>
    </w:rPr>
    <w:tblPr>
      <w:tblStyleRowBandSize w:val="1"/>
      <w:tblStyleColBandSize w:val="1"/>
      <w:tblBorders>
        <w:top w:val="single" w:sz="8" w:space="0" w:color="A0DCC3" w:themeColor="accent5"/>
        <w:bottom w:val="single" w:sz="8" w:space="0" w:color="A0DCC3" w:themeColor="accent5"/>
      </w:tblBorders>
    </w:tblPr>
    <w:tblStylePr w:type="firstRow">
      <w:rPr>
        <w:rFonts w:asciiTheme="majorHAnsi" w:eastAsiaTheme="majorEastAsia" w:hAnsiTheme="majorHAnsi" w:cstheme="majorBidi"/>
      </w:rPr>
      <w:tblPr/>
      <w:tcPr>
        <w:tcBorders>
          <w:top w:val="nil"/>
          <w:bottom w:val="single" w:sz="8" w:space="0" w:color="A0DCC3" w:themeColor="accent5"/>
        </w:tcBorders>
      </w:tcPr>
    </w:tblStylePr>
    <w:tblStylePr w:type="lastRow">
      <w:rPr>
        <w:b/>
        <w:bCs/>
        <w:color w:val="44546A" w:themeColor="text2"/>
      </w:rPr>
      <w:tblPr/>
      <w:tcPr>
        <w:tcBorders>
          <w:top w:val="single" w:sz="8" w:space="0" w:color="A0DCC3" w:themeColor="accent5"/>
          <w:bottom w:val="single" w:sz="8" w:space="0" w:color="A0DCC3" w:themeColor="accent5"/>
        </w:tcBorders>
      </w:tcPr>
    </w:tblStylePr>
    <w:tblStylePr w:type="firstCol">
      <w:rPr>
        <w:b/>
        <w:bCs/>
      </w:rPr>
    </w:tblStylePr>
    <w:tblStylePr w:type="lastCol">
      <w:rPr>
        <w:b/>
        <w:bCs/>
      </w:rPr>
      <w:tblPr/>
      <w:tcPr>
        <w:tcBorders>
          <w:top w:val="single" w:sz="8" w:space="0" w:color="A0DCC3" w:themeColor="accent5"/>
          <w:bottom w:val="single" w:sz="8" w:space="0" w:color="A0DCC3" w:themeColor="accent5"/>
        </w:tcBorders>
      </w:tcPr>
    </w:tblStylePr>
    <w:tblStylePr w:type="band1Vert">
      <w:tblPr/>
      <w:tcPr>
        <w:shd w:val="clear" w:color="auto" w:fill="E7F6F0" w:themeFill="accent5" w:themeFillTint="3F"/>
      </w:tcPr>
    </w:tblStylePr>
    <w:tblStylePr w:type="band1Horz">
      <w:tblPr/>
      <w:tcPr>
        <w:shd w:val="clear" w:color="auto" w:fill="E7F6F0" w:themeFill="accent5" w:themeFillTint="3F"/>
      </w:tcPr>
    </w:tblStylePr>
  </w:style>
  <w:style w:type="table" w:styleId="Listemoyenne1-Accent6">
    <w:name w:val="Medium List 1 Accent 6"/>
    <w:basedOn w:val="TableauNormal"/>
    <w:uiPriority w:val="65"/>
    <w:rsid w:val="00CB0664"/>
    <w:pPr>
      <w:spacing w:after="0" w:line="240" w:lineRule="auto"/>
    </w:pPr>
    <w:rPr>
      <w:color w:val="000000" w:themeColor="text1"/>
    </w:rPr>
    <w:tblPr>
      <w:tblStyleRowBandSize w:val="1"/>
      <w:tblStyleColBandSize w:val="1"/>
      <w:tblBorders>
        <w:top w:val="single" w:sz="8" w:space="0" w:color="1E504B" w:themeColor="accent6"/>
        <w:bottom w:val="single" w:sz="8" w:space="0" w:color="1E504B" w:themeColor="accent6"/>
      </w:tblBorders>
    </w:tblPr>
    <w:tblStylePr w:type="firstRow">
      <w:rPr>
        <w:rFonts w:asciiTheme="majorHAnsi" w:eastAsiaTheme="majorEastAsia" w:hAnsiTheme="majorHAnsi" w:cstheme="majorBidi"/>
      </w:rPr>
      <w:tblPr/>
      <w:tcPr>
        <w:tcBorders>
          <w:top w:val="nil"/>
          <w:bottom w:val="single" w:sz="8" w:space="0" w:color="1E504B" w:themeColor="accent6"/>
        </w:tcBorders>
      </w:tcPr>
    </w:tblStylePr>
    <w:tblStylePr w:type="lastRow">
      <w:rPr>
        <w:b/>
        <w:bCs/>
        <w:color w:val="44546A" w:themeColor="text2"/>
      </w:rPr>
      <w:tblPr/>
      <w:tcPr>
        <w:tcBorders>
          <w:top w:val="single" w:sz="8" w:space="0" w:color="1E504B" w:themeColor="accent6"/>
          <w:bottom w:val="single" w:sz="8" w:space="0" w:color="1E504B" w:themeColor="accent6"/>
        </w:tcBorders>
      </w:tcPr>
    </w:tblStylePr>
    <w:tblStylePr w:type="firstCol">
      <w:rPr>
        <w:b/>
        <w:bCs/>
      </w:rPr>
    </w:tblStylePr>
    <w:tblStylePr w:type="lastCol">
      <w:rPr>
        <w:b/>
        <w:bCs/>
      </w:rPr>
      <w:tblPr/>
      <w:tcPr>
        <w:tcBorders>
          <w:top w:val="single" w:sz="8" w:space="0" w:color="1E504B" w:themeColor="accent6"/>
          <w:bottom w:val="single" w:sz="8" w:space="0" w:color="1E504B" w:themeColor="accent6"/>
        </w:tcBorders>
      </w:tcPr>
    </w:tblStylePr>
    <w:tblStylePr w:type="band1Vert">
      <w:tblPr/>
      <w:tcPr>
        <w:shd w:val="clear" w:color="auto" w:fill="B7E4DF" w:themeFill="accent6" w:themeFillTint="3F"/>
      </w:tcPr>
    </w:tblStylePr>
    <w:tblStylePr w:type="band1Horz">
      <w:tblPr/>
      <w:tcPr>
        <w:shd w:val="clear" w:color="auto" w:fill="B7E4DF" w:themeFill="accent6" w:themeFillTint="3F"/>
      </w:tcPr>
    </w:tblStylePr>
  </w:style>
  <w:style w:type="table" w:styleId="Listemoyenne2">
    <w:name w:val="Medium List 2"/>
    <w:basedOn w:val="Tableau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emoyenne2-Accent1">
    <w:name w:val="Medium List 2 Accent 1"/>
    <w:basedOn w:val="Tableau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0F6E" w:themeColor="accent1"/>
        <w:left w:val="single" w:sz="8" w:space="0" w:color="FF0F6E" w:themeColor="accent1"/>
        <w:bottom w:val="single" w:sz="8" w:space="0" w:color="FF0F6E" w:themeColor="accent1"/>
        <w:right w:val="single" w:sz="8" w:space="0" w:color="FF0F6E" w:themeColor="accent1"/>
      </w:tblBorders>
    </w:tblPr>
    <w:tblStylePr w:type="firstRow">
      <w:rPr>
        <w:sz w:val="24"/>
        <w:szCs w:val="24"/>
      </w:rPr>
      <w:tblPr/>
      <w:tcPr>
        <w:tcBorders>
          <w:top w:val="nil"/>
          <w:left w:val="nil"/>
          <w:bottom w:val="single" w:sz="24" w:space="0" w:color="FF0F6E" w:themeColor="accent1"/>
          <w:right w:val="nil"/>
          <w:insideH w:val="nil"/>
          <w:insideV w:val="nil"/>
        </w:tcBorders>
        <w:shd w:val="clear" w:color="auto" w:fill="FFFFFF" w:themeFill="background1"/>
      </w:tcPr>
    </w:tblStylePr>
    <w:tblStylePr w:type="lastRow">
      <w:tblPr/>
      <w:tcPr>
        <w:tcBorders>
          <w:top w:val="single" w:sz="8" w:space="0" w:color="FF0F6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0F6E" w:themeColor="accent1"/>
          <w:insideH w:val="nil"/>
          <w:insideV w:val="nil"/>
        </w:tcBorders>
        <w:shd w:val="clear" w:color="auto" w:fill="FFFFFF" w:themeFill="background1"/>
      </w:tcPr>
    </w:tblStylePr>
    <w:tblStylePr w:type="lastCol">
      <w:tblPr/>
      <w:tcPr>
        <w:tcBorders>
          <w:top w:val="nil"/>
          <w:left w:val="single" w:sz="8" w:space="0" w:color="FF0F6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C3DA" w:themeFill="accent1" w:themeFillTint="3F"/>
      </w:tcPr>
    </w:tblStylePr>
    <w:tblStylePr w:type="band1Horz">
      <w:tblPr/>
      <w:tcPr>
        <w:tcBorders>
          <w:top w:val="nil"/>
          <w:bottom w:val="nil"/>
          <w:insideH w:val="nil"/>
          <w:insideV w:val="nil"/>
        </w:tcBorders>
        <w:shd w:val="clear" w:color="auto" w:fill="FFC3DA"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emoyenne2-Accent2">
    <w:name w:val="Medium List 2 Accent 2"/>
    <w:basedOn w:val="Tableau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F41AA" w:themeColor="accent2"/>
        <w:left w:val="single" w:sz="8" w:space="0" w:color="0F41AA" w:themeColor="accent2"/>
        <w:bottom w:val="single" w:sz="8" w:space="0" w:color="0F41AA" w:themeColor="accent2"/>
        <w:right w:val="single" w:sz="8" w:space="0" w:color="0F41AA" w:themeColor="accent2"/>
      </w:tblBorders>
    </w:tblPr>
    <w:tblStylePr w:type="firstRow">
      <w:rPr>
        <w:sz w:val="24"/>
        <w:szCs w:val="24"/>
      </w:rPr>
      <w:tblPr/>
      <w:tcPr>
        <w:tcBorders>
          <w:top w:val="nil"/>
          <w:left w:val="nil"/>
          <w:bottom w:val="single" w:sz="24" w:space="0" w:color="0F41AA" w:themeColor="accent2"/>
          <w:right w:val="nil"/>
          <w:insideH w:val="nil"/>
          <w:insideV w:val="nil"/>
        </w:tcBorders>
        <w:shd w:val="clear" w:color="auto" w:fill="FFFFFF" w:themeFill="background1"/>
      </w:tcPr>
    </w:tblStylePr>
    <w:tblStylePr w:type="lastRow">
      <w:tblPr/>
      <w:tcPr>
        <w:tcBorders>
          <w:top w:val="single" w:sz="8" w:space="0" w:color="0F41AA"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F41AA" w:themeColor="accent2"/>
          <w:insideH w:val="nil"/>
          <w:insideV w:val="nil"/>
        </w:tcBorders>
        <w:shd w:val="clear" w:color="auto" w:fill="FFFFFF" w:themeFill="background1"/>
      </w:tcPr>
    </w:tblStylePr>
    <w:tblStylePr w:type="lastCol">
      <w:tblPr/>
      <w:tcPr>
        <w:tcBorders>
          <w:top w:val="nil"/>
          <w:left w:val="single" w:sz="8" w:space="0" w:color="0F41AA"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5CAF8" w:themeFill="accent2" w:themeFillTint="3F"/>
      </w:tcPr>
    </w:tblStylePr>
    <w:tblStylePr w:type="band1Horz">
      <w:tblPr/>
      <w:tcPr>
        <w:tcBorders>
          <w:top w:val="nil"/>
          <w:bottom w:val="nil"/>
          <w:insideH w:val="nil"/>
          <w:insideV w:val="nil"/>
        </w:tcBorders>
        <w:shd w:val="clear" w:color="auto" w:fill="B5CAF8"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emoyenne2-Accent3">
    <w:name w:val="Medium List 2 Accent 3"/>
    <w:basedOn w:val="Tableau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7823" w:themeColor="accent3"/>
        <w:left w:val="single" w:sz="8" w:space="0" w:color="FF7823" w:themeColor="accent3"/>
        <w:bottom w:val="single" w:sz="8" w:space="0" w:color="FF7823" w:themeColor="accent3"/>
        <w:right w:val="single" w:sz="8" w:space="0" w:color="FF7823" w:themeColor="accent3"/>
      </w:tblBorders>
    </w:tblPr>
    <w:tblStylePr w:type="firstRow">
      <w:rPr>
        <w:sz w:val="24"/>
        <w:szCs w:val="24"/>
      </w:rPr>
      <w:tblPr/>
      <w:tcPr>
        <w:tcBorders>
          <w:top w:val="nil"/>
          <w:left w:val="nil"/>
          <w:bottom w:val="single" w:sz="24" w:space="0" w:color="FF7823" w:themeColor="accent3"/>
          <w:right w:val="nil"/>
          <w:insideH w:val="nil"/>
          <w:insideV w:val="nil"/>
        </w:tcBorders>
        <w:shd w:val="clear" w:color="auto" w:fill="FFFFFF" w:themeFill="background1"/>
      </w:tcPr>
    </w:tblStylePr>
    <w:tblStylePr w:type="lastRow">
      <w:tblPr/>
      <w:tcPr>
        <w:tcBorders>
          <w:top w:val="single" w:sz="8" w:space="0" w:color="FF7823"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7823" w:themeColor="accent3"/>
          <w:insideH w:val="nil"/>
          <w:insideV w:val="nil"/>
        </w:tcBorders>
        <w:shd w:val="clear" w:color="auto" w:fill="FFFFFF" w:themeFill="background1"/>
      </w:tcPr>
    </w:tblStylePr>
    <w:tblStylePr w:type="lastCol">
      <w:tblPr/>
      <w:tcPr>
        <w:tcBorders>
          <w:top w:val="nil"/>
          <w:left w:val="single" w:sz="8" w:space="0" w:color="FF7823"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DDC8" w:themeFill="accent3" w:themeFillTint="3F"/>
      </w:tcPr>
    </w:tblStylePr>
    <w:tblStylePr w:type="band1Horz">
      <w:tblPr/>
      <w:tcPr>
        <w:tcBorders>
          <w:top w:val="nil"/>
          <w:bottom w:val="nil"/>
          <w:insideH w:val="nil"/>
          <w:insideV w:val="nil"/>
        </w:tcBorders>
        <w:shd w:val="clear" w:color="auto" w:fill="FFDDC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emoyenne2-Accent4">
    <w:name w:val="Medium List 2 Accent 4"/>
    <w:basedOn w:val="Tableau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E6D7" w:themeColor="accent4"/>
        <w:left w:val="single" w:sz="8" w:space="0" w:color="FFE6D7" w:themeColor="accent4"/>
        <w:bottom w:val="single" w:sz="8" w:space="0" w:color="FFE6D7" w:themeColor="accent4"/>
        <w:right w:val="single" w:sz="8" w:space="0" w:color="FFE6D7" w:themeColor="accent4"/>
      </w:tblBorders>
    </w:tblPr>
    <w:tblStylePr w:type="firstRow">
      <w:rPr>
        <w:sz w:val="24"/>
        <w:szCs w:val="24"/>
      </w:rPr>
      <w:tblPr/>
      <w:tcPr>
        <w:tcBorders>
          <w:top w:val="nil"/>
          <w:left w:val="nil"/>
          <w:bottom w:val="single" w:sz="24" w:space="0" w:color="FFE6D7" w:themeColor="accent4"/>
          <w:right w:val="nil"/>
          <w:insideH w:val="nil"/>
          <w:insideV w:val="nil"/>
        </w:tcBorders>
        <w:shd w:val="clear" w:color="auto" w:fill="FFFFFF" w:themeFill="background1"/>
      </w:tcPr>
    </w:tblStylePr>
    <w:tblStylePr w:type="lastRow">
      <w:tblPr/>
      <w:tcPr>
        <w:tcBorders>
          <w:top w:val="single" w:sz="8" w:space="0" w:color="FFE6D7"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6D7" w:themeColor="accent4"/>
          <w:insideH w:val="nil"/>
          <w:insideV w:val="nil"/>
        </w:tcBorders>
        <w:shd w:val="clear" w:color="auto" w:fill="FFFFFF" w:themeFill="background1"/>
      </w:tcPr>
    </w:tblStylePr>
    <w:tblStylePr w:type="lastCol">
      <w:tblPr/>
      <w:tcPr>
        <w:tcBorders>
          <w:top w:val="nil"/>
          <w:left w:val="single" w:sz="8" w:space="0" w:color="FFE6D7"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F5" w:themeFill="accent4" w:themeFillTint="3F"/>
      </w:tcPr>
    </w:tblStylePr>
    <w:tblStylePr w:type="band1Horz">
      <w:tblPr/>
      <w:tcPr>
        <w:tcBorders>
          <w:top w:val="nil"/>
          <w:bottom w:val="nil"/>
          <w:insideH w:val="nil"/>
          <w:insideV w:val="nil"/>
        </w:tcBorders>
        <w:shd w:val="clear" w:color="auto" w:fill="FFF8F5"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stemoyenne2-Accent5">
    <w:name w:val="Medium List 2 Accent 5"/>
    <w:basedOn w:val="Tableau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0DCC3" w:themeColor="accent5"/>
        <w:left w:val="single" w:sz="8" w:space="0" w:color="A0DCC3" w:themeColor="accent5"/>
        <w:bottom w:val="single" w:sz="8" w:space="0" w:color="A0DCC3" w:themeColor="accent5"/>
        <w:right w:val="single" w:sz="8" w:space="0" w:color="A0DCC3" w:themeColor="accent5"/>
      </w:tblBorders>
    </w:tblPr>
    <w:tblStylePr w:type="firstRow">
      <w:rPr>
        <w:sz w:val="24"/>
        <w:szCs w:val="24"/>
      </w:rPr>
      <w:tblPr/>
      <w:tcPr>
        <w:tcBorders>
          <w:top w:val="nil"/>
          <w:left w:val="nil"/>
          <w:bottom w:val="single" w:sz="24" w:space="0" w:color="A0DCC3" w:themeColor="accent5"/>
          <w:right w:val="nil"/>
          <w:insideH w:val="nil"/>
          <w:insideV w:val="nil"/>
        </w:tcBorders>
        <w:shd w:val="clear" w:color="auto" w:fill="FFFFFF" w:themeFill="background1"/>
      </w:tcPr>
    </w:tblStylePr>
    <w:tblStylePr w:type="lastRow">
      <w:tblPr/>
      <w:tcPr>
        <w:tcBorders>
          <w:top w:val="single" w:sz="8" w:space="0" w:color="A0DCC3"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0DCC3" w:themeColor="accent5"/>
          <w:insideH w:val="nil"/>
          <w:insideV w:val="nil"/>
        </w:tcBorders>
        <w:shd w:val="clear" w:color="auto" w:fill="FFFFFF" w:themeFill="background1"/>
      </w:tcPr>
    </w:tblStylePr>
    <w:tblStylePr w:type="lastCol">
      <w:tblPr/>
      <w:tcPr>
        <w:tcBorders>
          <w:top w:val="nil"/>
          <w:left w:val="single" w:sz="8" w:space="0" w:color="A0DCC3"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6F0" w:themeFill="accent5" w:themeFillTint="3F"/>
      </w:tcPr>
    </w:tblStylePr>
    <w:tblStylePr w:type="band1Horz">
      <w:tblPr/>
      <w:tcPr>
        <w:tcBorders>
          <w:top w:val="nil"/>
          <w:bottom w:val="nil"/>
          <w:insideH w:val="nil"/>
          <w:insideV w:val="nil"/>
        </w:tcBorders>
        <w:shd w:val="clear" w:color="auto" w:fill="E7F6F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emoyenne2-Accent6">
    <w:name w:val="Medium List 2 Accent 6"/>
    <w:basedOn w:val="Tableau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E504B" w:themeColor="accent6"/>
        <w:left w:val="single" w:sz="8" w:space="0" w:color="1E504B" w:themeColor="accent6"/>
        <w:bottom w:val="single" w:sz="8" w:space="0" w:color="1E504B" w:themeColor="accent6"/>
        <w:right w:val="single" w:sz="8" w:space="0" w:color="1E504B" w:themeColor="accent6"/>
      </w:tblBorders>
    </w:tblPr>
    <w:tblStylePr w:type="firstRow">
      <w:rPr>
        <w:sz w:val="24"/>
        <w:szCs w:val="24"/>
      </w:rPr>
      <w:tblPr/>
      <w:tcPr>
        <w:tcBorders>
          <w:top w:val="nil"/>
          <w:left w:val="nil"/>
          <w:bottom w:val="single" w:sz="24" w:space="0" w:color="1E504B" w:themeColor="accent6"/>
          <w:right w:val="nil"/>
          <w:insideH w:val="nil"/>
          <w:insideV w:val="nil"/>
        </w:tcBorders>
        <w:shd w:val="clear" w:color="auto" w:fill="FFFFFF" w:themeFill="background1"/>
      </w:tcPr>
    </w:tblStylePr>
    <w:tblStylePr w:type="lastRow">
      <w:tblPr/>
      <w:tcPr>
        <w:tcBorders>
          <w:top w:val="single" w:sz="8" w:space="0" w:color="1E504B"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E504B" w:themeColor="accent6"/>
          <w:insideH w:val="nil"/>
          <w:insideV w:val="nil"/>
        </w:tcBorders>
        <w:shd w:val="clear" w:color="auto" w:fill="FFFFFF" w:themeFill="background1"/>
      </w:tcPr>
    </w:tblStylePr>
    <w:tblStylePr w:type="lastCol">
      <w:tblPr/>
      <w:tcPr>
        <w:tcBorders>
          <w:top w:val="nil"/>
          <w:left w:val="single" w:sz="8" w:space="0" w:color="1E504B"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7E4DF" w:themeFill="accent6" w:themeFillTint="3F"/>
      </w:tcPr>
    </w:tblStylePr>
    <w:tblStylePr w:type="band1Horz">
      <w:tblPr/>
      <w:tcPr>
        <w:tcBorders>
          <w:top w:val="nil"/>
          <w:bottom w:val="nil"/>
          <w:insideH w:val="nil"/>
          <w:insideV w:val="nil"/>
        </w:tcBorders>
        <w:shd w:val="clear" w:color="auto" w:fill="B7E4DF"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Grillemoyenne1">
    <w:name w:val="Medium Grid 1"/>
    <w:basedOn w:val="Tableau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Grillemoyenne1-Accent1">
    <w:name w:val="Medium Grid 1 Accent 1"/>
    <w:basedOn w:val="TableauNormal"/>
    <w:uiPriority w:val="67"/>
    <w:rsid w:val="00CB0664"/>
    <w:pPr>
      <w:spacing w:after="0" w:line="240" w:lineRule="auto"/>
    </w:pPr>
    <w:tblPr>
      <w:tblStyleRowBandSize w:val="1"/>
      <w:tblStyleColBandSize w:val="1"/>
      <w:tblBorders>
        <w:top w:val="single" w:sz="8" w:space="0" w:color="FF4B91" w:themeColor="accent1" w:themeTint="BF"/>
        <w:left w:val="single" w:sz="8" w:space="0" w:color="FF4B91" w:themeColor="accent1" w:themeTint="BF"/>
        <w:bottom w:val="single" w:sz="8" w:space="0" w:color="FF4B91" w:themeColor="accent1" w:themeTint="BF"/>
        <w:right w:val="single" w:sz="8" w:space="0" w:color="FF4B91" w:themeColor="accent1" w:themeTint="BF"/>
        <w:insideH w:val="single" w:sz="8" w:space="0" w:color="FF4B91" w:themeColor="accent1" w:themeTint="BF"/>
        <w:insideV w:val="single" w:sz="8" w:space="0" w:color="FF4B91" w:themeColor="accent1" w:themeTint="BF"/>
      </w:tblBorders>
    </w:tblPr>
    <w:tcPr>
      <w:shd w:val="clear" w:color="auto" w:fill="FFC3DA" w:themeFill="accent1" w:themeFillTint="3F"/>
    </w:tcPr>
    <w:tblStylePr w:type="firstRow">
      <w:rPr>
        <w:b/>
        <w:bCs/>
      </w:rPr>
    </w:tblStylePr>
    <w:tblStylePr w:type="lastRow">
      <w:rPr>
        <w:b/>
        <w:bCs/>
      </w:rPr>
      <w:tblPr/>
      <w:tcPr>
        <w:tcBorders>
          <w:top w:val="single" w:sz="18" w:space="0" w:color="FF4B91" w:themeColor="accent1" w:themeTint="BF"/>
        </w:tcBorders>
      </w:tcPr>
    </w:tblStylePr>
    <w:tblStylePr w:type="firstCol">
      <w:rPr>
        <w:b/>
        <w:bCs/>
      </w:rPr>
    </w:tblStylePr>
    <w:tblStylePr w:type="lastCol">
      <w:rPr>
        <w:b/>
        <w:bCs/>
      </w:rPr>
    </w:tblStylePr>
    <w:tblStylePr w:type="band1Vert">
      <w:tblPr/>
      <w:tcPr>
        <w:shd w:val="clear" w:color="auto" w:fill="FF87B6" w:themeFill="accent1" w:themeFillTint="7F"/>
      </w:tcPr>
    </w:tblStylePr>
    <w:tblStylePr w:type="band1Horz">
      <w:tblPr/>
      <w:tcPr>
        <w:shd w:val="clear" w:color="auto" w:fill="FF87B6" w:themeFill="accent1" w:themeFillTint="7F"/>
      </w:tcPr>
    </w:tblStylePr>
  </w:style>
  <w:style w:type="table" w:styleId="Grillemoyenne1-Accent2">
    <w:name w:val="Medium Grid 1 Accent 2"/>
    <w:basedOn w:val="TableauNormal"/>
    <w:uiPriority w:val="67"/>
    <w:rsid w:val="00CB0664"/>
    <w:pPr>
      <w:spacing w:after="0" w:line="240" w:lineRule="auto"/>
    </w:pPr>
    <w:tblPr>
      <w:tblStyleRowBandSize w:val="1"/>
      <w:tblStyleColBandSize w:val="1"/>
      <w:tblBorders>
        <w:top w:val="single" w:sz="8" w:space="0" w:color="1F60EB" w:themeColor="accent2" w:themeTint="BF"/>
        <w:left w:val="single" w:sz="8" w:space="0" w:color="1F60EB" w:themeColor="accent2" w:themeTint="BF"/>
        <w:bottom w:val="single" w:sz="8" w:space="0" w:color="1F60EB" w:themeColor="accent2" w:themeTint="BF"/>
        <w:right w:val="single" w:sz="8" w:space="0" w:color="1F60EB" w:themeColor="accent2" w:themeTint="BF"/>
        <w:insideH w:val="single" w:sz="8" w:space="0" w:color="1F60EB" w:themeColor="accent2" w:themeTint="BF"/>
        <w:insideV w:val="single" w:sz="8" w:space="0" w:color="1F60EB" w:themeColor="accent2" w:themeTint="BF"/>
      </w:tblBorders>
    </w:tblPr>
    <w:tcPr>
      <w:shd w:val="clear" w:color="auto" w:fill="B5CAF8" w:themeFill="accent2" w:themeFillTint="3F"/>
    </w:tcPr>
    <w:tblStylePr w:type="firstRow">
      <w:rPr>
        <w:b/>
        <w:bCs/>
      </w:rPr>
    </w:tblStylePr>
    <w:tblStylePr w:type="lastRow">
      <w:rPr>
        <w:b/>
        <w:bCs/>
      </w:rPr>
      <w:tblPr/>
      <w:tcPr>
        <w:tcBorders>
          <w:top w:val="single" w:sz="18" w:space="0" w:color="1F60EB" w:themeColor="accent2" w:themeTint="BF"/>
        </w:tcBorders>
      </w:tcPr>
    </w:tblStylePr>
    <w:tblStylePr w:type="firstCol">
      <w:rPr>
        <w:b/>
        <w:bCs/>
      </w:rPr>
    </w:tblStylePr>
    <w:tblStylePr w:type="lastCol">
      <w:rPr>
        <w:b/>
        <w:bCs/>
      </w:rPr>
    </w:tblStylePr>
    <w:tblStylePr w:type="band1Vert">
      <w:tblPr/>
      <w:tcPr>
        <w:shd w:val="clear" w:color="auto" w:fill="6A95F1" w:themeFill="accent2" w:themeFillTint="7F"/>
      </w:tcPr>
    </w:tblStylePr>
    <w:tblStylePr w:type="band1Horz">
      <w:tblPr/>
      <w:tcPr>
        <w:shd w:val="clear" w:color="auto" w:fill="6A95F1" w:themeFill="accent2" w:themeFillTint="7F"/>
      </w:tcPr>
    </w:tblStylePr>
  </w:style>
  <w:style w:type="table" w:styleId="Grillemoyenne1-Accent3">
    <w:name w:val="Medium Grid 1 Accent 3"/>
    <w:basedOn w:val="TableauNormal"/>
    <w:uiPriority w:val="67"/>
    <w:rsid w:val="00CB0664"/>
    <w:pPr>
      <w:spacing w:after="0" w:line="240" w:lineRule="auto"/>
    </w:pPr>
    <w:tblPr>
      <w:tblStyleRowBandSize w:val="1"/>
      <w:tblStyleColBandSize w:val="1"/>
      <w:tblBorders>
        <w:top w:val="single" w:sz="8" w:space="0" w:color="FF995A" w:themeColor="accent3" w:themeTint="BF"/>
        <w:left w:val="single" w:sz="8" w:space="0" w:color="FF995A" w:themeColor="accent3" w:themeTint="BF"/>
        <w:bottom w:val="single" w:sz="8" w:space="0" w:color="FF995A" w:themeColor="accent3" w:themeTint="BF"/>
        <w:right w:val="single" w:sz="8" w:space="0" w:color="FF995A" w:themeColor="accent3" w:themeTint="BF"/>
        <w:insideH w:val="single" w:sz="8" w:space="0" w:color="FF995A" w:themeColor="accent3" w:themeTint="BF"/>
        <w:insideV w:val="single" w:sz="8" w:space="0" w:color="FF995A" w:themeColor="accent3" w:themeTint="BF"/>
      </w:tblBorders>
    </w:tblPr>
    <w:tcPr>
      <w:shd w:val="clear" w:color="auto" w:fill="FFDDC8" w:themeFill="accent3" w:themeFillTint="3F"/>
    </w:tcPr>
    <w:tblStylePr w:type="firstRow">
      <w:rPr>
        <w:b/>
        <w:bCs/>
      </w:rPr>
    </w:tblStylePr>
    <w:tblStylePr w:type="lastRow">
      <w:rPr>
        <w:b/>
        <w:bCs/>
      </w:rPr>
      <w:tblPr/>
      <w:tcPr>
        <w:tcBorders>
          <w:top w:val="single" w:sz="18" w:space="0" w:color="FF995A" w:themeColor="accent3" w:themeTint="BF"/>
        </w:tcBorders>
      </w:tcPr>
    </w:tblStylePr>
    <w:tblStylePr w:type="firstCol">
      <w:rPr>
        <w:b/>
        <w:bCs/>
      </w:rPr>
    </w:tblStylePr>
    <w:tblStylePr w:type="lastCol">
      <w:rPr>
        <w:b/>
        <w:bCs/>
      </w:rPr>
    </w:tblStylePr>
    <w:tblStylePr w:type="band1Vert">
      <w:tblPr/>
      <w:tcPr>
        <w:shd w:val="clear" w:color="auto" w:fill="FFBB91" w:themeFill="accent3" w:themeFillTint="7F"/>
      </w:tcPr>
    </w:tblStylePr>
    <w:tblStylePr w:type="band1Horz">
      <w:tblPr/>
      <w:tcPr>
        <w:shd w:val="clear" w:color="auto" w:fill="FFBB91" w:themeFill="accent3" w:themeFillTint="7F"/>
      </w:tcPr>
    </w:tblStylePr>
  </w:style>
  <w:style w:type="table" w:styleId="Grillemoyenne1-Accent4">
    <w:name w:val="Medium Grid 1 Accent 4"/>
    <w:basedOn w:val="TableauNormal"/>
    <w:uiPriority w:val="67"/>
    <w:rsid w:val="00CB0664"/>
    <w:pPr>
      <w:spacing w:after="0" w:line="240" w:lineRule="auto"/>
    </w:pPr>
    <w:tblPr>
      <w:tblStyleRowBandSize w:val="1"/>
      <w:tblStyleColBandSize w:val="1"/>
      <w:tblBorders>
        <w:top w:val="single" w:sz="8" w:space="0" w:color="FFECE1" w:themeColor="accent4" w:themeTint="BF"/>
        <w:left w:val="single" w:sz="8" w:space="0" w:color="FFECE1" w:themeColor="accent4" w:themeTint="BF"/>
        <w:bottom w:val="single" w:sz="8" w:space="0" w:color="FFECE1" w:themeColor="accent4" w:themeTint="BF"/>
        <w:right w:val="single" w:sz="8" w:space="0" w:color="FFECE1" w:themeColor="accent4" w:themeTint="BF"/>
        <w:insideH w:val="single" w:sz="8" w:space="0" w:color="FFECE1" w:themeColor="accent4" w:themeTint="BF"/>
        <w:insideV w:val="single" w:sz="8" w:space="0" w:color="FFECE1" w:themeColor="accent4" w:themeTint="BF"/>
      </w:tblBorders>
    </w:tblPr>
    <w:tcPr>
      <w:shd w:val="clear" w:color="auto" w:fill="FFF8F5" w:themeFill="accent4" w:themeFillTint="3F"/>
    </w:tcPr>
    <w:tblStylePr w:type="firstRow">
      <w:rPr>
        <w:b/>
        <w:bCs/>
      </w:rPr>
    </w:tblStylePr>
    <w:tblStylePr w:type="lastRow">
      <w:rPr>
        <w:b/>
        <w:bCs/>
      </w:rPr>
      <w:tblPr/>
      <w:tcPr>
        <w:tcBorders>
          <w:top w:val="single" w:sz="18" w:space="0" w:color="FFECE1" w:themeColor="accent4" w:themeTint="BF"/>
        </w:tcBorders>
      </w:tcPr>
    </w:tblStylePr>
    <w:tblStylePr w:type="firstCol">
      <w:rPr>
        <w:b/>
        <w:bCs/>
      </w:rPr>
    </w:tblStylePr>
    <w:tblStylePr w:type="lastCol">
      <w:rPr>
        <w:b/>
        <w:bCs/>
      </w:rPr>
    </w:tblStylePr>
    <w:tblStylePr w:type="band1Vert">
      <w:tblPr/>
      <w:tcPr>
        <w:shd w:val="clear" w:color="auto" w:fill="FFF2EB" w:themeFill="accent4" w:themeFillTint="7F"/>
      </w:tcPr>
    </w:tblStylePr>
    <w:tblStylePr w:type="band1Horz">
      <w:tblPr/>
      <w:tcPr>
        <w:shd w:val="clear" w:color="auto" w:fill="FFF2EB" w:themeFill="accent4" w:themeFillTint="7F"/>
      </w:tcPr>
    </w:tblStylePr>
  </w:style>
  <w:style w:type="table" w:styleId="Grillemoyenne1-Accent5">
    <w:name w:val="Medium Grid 1 Accent 5"/>
    <w:basedOn w:val="TableauNormal"/>
    <w:uiPriority w:val="67"/>
    <w:rsid w:val="00CB0664"/>
    <w:pPr>
      <w:spacing w:after="0" w:line="240" w:lineRule="auto"/>
    </w:pPr>
    <w:tblPr>
      <w:tblStyleRowBandSize w:val="1"/>
      <w:tblStyleColBandSize w:val="1"/>
      <w:tblBorders>
        <w:top w:val="single" w:sz="8" w:space="0" w:color="B7E4D1" w:themeColor="accent5" w:themeTint="BF"/>
        <w:left w:val="single" w:sz="8" w:space="0" w:color="B7E4D1" w:themeColor="accent5" w:themeTint="BF"/>
        <w:bottom w:val="single" w:sz="8" w:space="0" w:color="B7E4D1" w:themeColor="accent5" w:themeTint="BF"/>
        <w:right w:val="single" w:sz="8" w:space="0" w:color="B7E4D1" w:themeColor="accent5" w:themeTint="BF"/>
        <w:insideH w:val="single" w:sz="8" w:space="0" w:color="B7E4D1" w:themeColor="accent5" w:themeTint="BF"/>
        <w:insideV w:val="single" w:sz="8" w:space="0" w:color="B7E4D1" w:themeColor="accent5" w:themeTint="BF"/>
      </w:tblBorders>
    </w:tblPr>
    <w:tcPr>
      <w:shd w:val="clear" w:color="auto" w:fill="E7F6F0" w:themeFill="accent5" w:themeFillTint="3F"/>
    </w:tcPr>
    <w:tblStylePr w:type="firstRow">
      <w:rPr>
        <w:b/>
        <w:bCs/>
      </w:rPr>
    </w:tblStylePr>
    <w:tblStylePr w:type="lastRow">
      <w:rPr>
        <w:b/>
        <w:bCs/>
      </w:rPr>
      <w:tblPr/>
      <w:tcPr>
        <w:tcBorders>
          <w:top w:val="single" w:sz="18" w:space="0" w:color="B7E4D1" w:themeColor="accent5" w:themeTint="BF"/>
        </w:tcBorders>
      </w:tcPr>
    </w:tblStylePr>
    <w:tblStylePr w:type="firstCol">
      <w:rPr>
        <w:b/>
        <w:bCs/>
      </w:rPr>
    </w:tblStylePr>
    <w:tblStylePr w:type="lastCol">
      <w:rPr>
        <w:b/>
        <w:bCs/>
      </w:rPr>
    </w:tblStylePr>
    <w:tblStylePr w:type="band1Vert">
      <w:tblPr/>
      <w:tcPr>
        <w:shd w:val="clear" w:color="auto" w:fill="CFEDE0" w:themeFill="accent5" w:themeFillTint="7F"/>
      </w:tcPr>
    </w:tblStylePr>
    <w:tblStylePr w:type="band1Horz">
      <w:tblPr/>
      <w:tcPr>
        <w:shd w:val="clear" w:color="auto" w:fill="CFEDE0" w:themeFill="accent5" w:themeFillTint="7F"/>
      </w:tcPr>
    </w:tblStylePr>
  </w:style>
  <w:style w:type="table" w:styleId="Grillemoyenne1-Accent6">
    <w:name w:val="Medium Grid 1 Accent 6"/>
    <w:basedOn w:val="TableauNormal"/>
    <w:uiPriority w:val="67"/>
    <w:rsid w:val="00CB0664"/>
    <w:pPr>
      <w:spacing w:after="0" w:line="240" w:lineRule="auto"/>
    </w:pPr>
    <w:tblPr>
      <w:tblStyleRowBandSize w:val="1"/>
      <w:tblStyleColBandSize w:val="1"/>
      <w:tblBorders>
        <w:top w:val="single" w:sz="8" w:space="0" w:color="39988F" w:themeColor="accent6" w:themeTint="BF"/>
        <w:left w:val="single" w:sz="8" w:space="0" w:color="39988F" w:themeColor="accent6" w:themeTint="BF"/>
        <w:bottom w:val="single" w:sz="8" w:space="0" w:color="39988F" w:themeColor="accent6" w:themeTint="BF"/>
        <w:right w:val="single" w:sz="8" w:space="0" w:color="39988F" w:themeColor="accent6" w:themeTint="BF"/>
        <w:insideH w:val="single" w:sz="8" w:space="0" w:color="39988F" w:themeColor="accent6" w:themeTint="BF"/>
        <w:insideV w:val="single" w:sz="8" w:space="0" w:color="39988F" w:themeColor="accent6" w:themeTint="BF"/>
      </w:tblBorders>
    </w:tblPr>
    <w:tcPr>
      <w:shd w:val="clear" w:color="auto" w:fill="B7E4DF" w:themeFill="accent6" w:themeFillTint="3F"/>
    </w:tcPr>
    <w:tblStylePr w:type="firstRow">
      <w:rPr>
        <w:b/>
        <w:bCs/>
      </w:rPr>
    </w:tblStylePr>
    <w:tblStylePr w:type="lastRow">
      <w:rPr>
        <w:b/>
        <w:bCs/>
      </w:rPr>
      <w:tblPr/>
      <w:tcPr>
        <w:tcBorders>
          <w:top w:val="single" w:sz="18" w:space="0" w:color="39988F" w:themeColor="accent6" w:themeTint="BF"/>
        </w:tcBorders>
      </w:tcPr>
    </w:tblStylePr>
    <w:tblStylePr w:type="firstCol">
      <w:rPr>
        <w:b/>
        <w:bCs/>
      </w:rPr>
    </w:tblStylePr>
    <w:tblStylePr w:type="lastCol">
      <w:rPr>
        <w:b/>
        <w:bCs/>
      </w:rPr>
    </w:tblStylePr>
    <w:tblStylePr w:type="band1Vert">
      <w:tblPr/>
      <w:tcPr>
        <w:shd w:val="clear" w:color="auto" w:fill="6EC8BF" w:themeFill="accent6" w:themeFillTint="7F"/>
      </w:tcPr>
    </w:tblStylePr>
    <w:tblStylePr w:type="band1Horz">
      <w:tblPr/>
      <w:tcPr>
        <w:shd w:val="clear" w:color="auto" w:fill="6EC8BF" w:themeFill="accent6" w:themeFillTint="7F"/>
      </w:tcPr>
    </w:tblStylePr>
  </w:style>
  <w:style w:type="table" w:styleId="Grillemoyenne2">
    <w:name w:val="Medium Grid 2"/>
    <w:basedOn w:val="Tableau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Grillemoyenne2-Accent1">
    <w:name w:val="Medium Grid 2 Accent 1"/>
    <w:basedOn w:val="Tableau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0F6E" w:themeColor="accent1"/>
        <w:left w:val="single" w:sz="8" w:space="0" w:color="FF0F6E" w:themeColor="accent1"/>
        <w:bottom w:val="single" w:sz="8" w:space="0" w:color="FF0F6E" w:themeColor="accent1"/>
        <w:right w:val="single" w:sz="8" w:space="0" w:color="FF0F6E" w:themeColor="accent1"/>
        <w:insideH w:val="single" w:sz="8" w:space="0" w:color="FF0F6E" w:themeColor="accent1"/>
        <w:insideV w:val="single" w:sz="8" w:space="0" w:color="FF0F6E" w:themeColor="accent1"/>
      </w:tblBorders>
    </w:tblPr>
    <w:tcPr>
      <w:shd w:val="clear" w:color="auto" w:fill="FFC3DA" w:themeFill="accent1" w:themeFillTint="3F"/>
    </w:tcPr>
    <w:tblStylePr w:type="firstRow">
      <w:rPr>
        <w:b/>
        <w:bCs/>
        <w:color w:val="000000" w:themeColor="text1"/>
      </w:rPr>
      <w:tblPr/>
      <w:tcPr>
        <w:shd w:val="clear" w:color="auto" w:fill="FFE7F0"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CFE1" w:themeFill="accent1" w:themeFillTint="33"/>
      </w:tcPr>
    </w:tblStylePr>
    <w:tblStylePr w:type="band1Vert">
      <w:tblPr/>
      <w:tcPr>
        <w:shd w:val="clear" w:color="auto" w:fill="FF87B6" w:themeFill="accent1" w:themeFillTint="7F"/>
      </w:tcPr>
    </w:tblStylePr>
    <w:tblStylePr w:type="band1Horz">
      <w:tblPr/>
      <w:tcPr>
        <w:tcBorders>
          <w:insideH w:val="single" w:sz="6" w:space="0" w:color="FF0F6E" w:themeColor="accent1"/>
          <w:insideV w:val="single" w:sz="6" w:space="0" w:color="FF0F6E" w:themeColor="accent1"/>
        </w:tcBorders>
        <w:shd w:val="clear" w:color="auto" w:fill="FF87B6" w:themeFill="accent1" w:themeFillTint="7F"/>
      </w:tcPr>
    </w:tblStylePr>
    <w:tblStylePr w:type="nwCell">
      <w:tblPr/>
      <w:tcPr>
        <w:shd w:val="clear" w:color="auto" w:fill="FFFFFF" w:themeFill="background1"/>
      </w:tcPr>
    </w:tblStylePr>
  </w:style>
  <w:style w:type="table" w:styleId="Grillemoyenne2-Accent2">
    <w:name w:val="Medium Grid 2 Accent 2"/>
    <w:basedOn w:val="Tableau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F41AA" w:themeColor="accent2"/>
        <w:left w:val="single" w:sz="8" w:space="0" w:color="0F41AA" w:themeColor="accent2"/>
        <w:bottom w:val="single" w:sz="8" w:space="0" w:color="0F41AA" w:themeColor="accent2"/>
        <w:right w:val="single" w:sz="8" w:space="0" w:color="0F41AA" w:themeColor="accent2"/>
        <w:insideH w:val="single" w:sz="8" w:space="0" w:color="0F41AA" w:themeColor="accent2"/>
        <w:insideV w:val="single" w:sz="8" w:space="0" w:color="0F41AA" w:themeColor="accent2"/>
      </w:tblBorders>
    </w:tblPr>
    <w:tcPr>
      <w:shd w:val="clear" w:color="auto" w:fill="B5CAF8" w:themeFill="accent2" w:themeFillTint="3F"/>
    </w:tcPr>
    <w:tblStylePr w:type="firstRow">
      <w:rPr>
        <w:b/>
        <w:bCs/>
        <w:color w:val="000000" w:themeColor="text1"/>
      </w:rPr>
      <w:tblPr/>
      <w:tcPr>
        <w:shd w:val="clear" w:color="auto" w:fill="E1EAFC"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3D4F9" w:themeFill="accent2" w:themeFillTint="33"/>
      </w:tcPr>
    </w:tblStylePr>
    <w:tblStylePr w:type="band1Vert">
      <w:tblPr/>
      <w:tcPr>
        <w:shd w:val="clear" w:color="auto" w:fill="6A95F1" w:themeFill="accent2" w:themeFillTint="7F"/>
      </w:tcPr>
    </w:tblStylePr>
    <w:tblStylePr w:type="band1Horz">
      <w:tblPr/>
      <w:tcPr>
        <w:tcBorders>
          <w:insideH w:val="single" w:sz="6" w:space="0" w:color="0F41AA" w:themeColor="accent2"/>
          <w:insideV w:val="single" w:sz="6" w:space="0" w:color="0F41AA" w:themeColor="accent2"/>
        </w:tcBorders>
        <w:shd w:val="clear" w:color="auto" w:fill="6A95F1" w:themeFill="accent2" w:themeFillTint="7F"/>
      </w:tcPr>
    </w:tblStylePr>
    <w:tblStylePr w:type="nwCell">
      <w:tblPr/>
      <w:tcPr>
        <w:shd w:val="clear" w:color="auto" w:fill="FFFFFF" w:themeFill="background1"/>
      </w:tcPr>
    </w:tblStylePr>
  </w:style>
  <w:style w:type="table" w:styleId="Grillemoyenne2-Accent3">
    <w:name w:val="Medium Grid 2 Accent 3"/>
    <w:basedOn w:val="Tableau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7823" w:themeColor="accent3"/>
        <w:left w:val="single" w:sz="8" w:space="0" w:color="FF7823" w:themeColor="accent3"/>
        <w:bottom w:val="single" w:sz="8" w:space="0" w:color="FF7823" w:themeColor="accent3"/>
        <w:right w:val="single" w:sz="8" w:space="0" w:color="FF7823" w:themeColor="accent3"/>
        <w:insideH w:val="single" w:sz="8" w:space="0" w:color="FF7823" w:themeColor="accent3"/>
        <w:insideV w:val="single" w:sz="8" w:space="0" w:color="FF7823" w:themeColor="accent3"/>
      </w:tblBorders>
    </w:tblPr>
    <w:tcPr>
      <w:shd w:val="clear" w:color="auto" w:fill="FFDDC8" w:themeFill="accent3" w:themeFillTint="3F"/>
    </w:tcPr>
    <w:tblStylePr w:type="firstRow">
      <w:rPr>
        <w:b/>
        <w:bCs/>
        <w:color w:val="000000" w:themeColor="text1"/>
      </w:rPr>
      <w:tblPr/>
      <w:tcPr>
        <w:shd w:val="clear" w:color="auto" w:fill="FFF1E9"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E3D3" w:themeFill="accent3" w:themeFillTint="33"/>
      </w:tcPr>
    </w:tblStylePr>
    <w:tblStylePr w:type="band1Vert">
      <w:tblPr/>
      <w:tcPr>
        <w:shd w:val="clear" w:color="auto" w:fill="FFBB91" w:themeFill="accent3" w:themeFillTint="7F"/>
      </w:tcPr>
    </w:tblStylePr>
    <w:tblStylePr w:type="band1Horz">
      <w:tblPr/>
      <w:tcPr>
        <w:tcBorders>
          <w:insideH w:val="single" w:sz="6" w:space="0" w:color="FF7823" w:themeColor="accent3"/>
          <w:insideV w:val="single" w:sz="6" w:space="0" w:color="FF7823" w:themeColor="accent3"/>
        </w:tcBorders>
        <w:shd w:val="clear" w:color="auto" w:fill="FFBB91" w:themeFill="accent3" w:themeFillTint="7F"/>
      </w:tcPr>
    </w:tblStylePr>
    <w:tblStylePr w:type="nwCell">
      <w:tblPr/>
      <w:tcPr>
        <w:shd w:val="clear" w:color="auto" w:fill="FFFFFF" w:themeFill="background1"/>
      </w:tcPr>
    </w:tblStylePr>
  </w:style>
  <w:style w:type="table" w:styleId="Grillemoyenne2-Accent4">
    <w:name w:val="Medium Grid 2 Accent 4"/>
    <w:basedOn w:val="Tableau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E6D7" w:themeColor="accent4"/>
        <w:left w:val="single" w:sz="8" w:space="0" w:color="FFE6D7" w:themeColor="accent4"/>
        <w:bottom w:val="single" w:sz="8" w:space="0" w:color="FFE6D7" w:themeColor="accent4"/>
        <w:right w:val="single" w:sz="8" w:space="0" w:color="FFE6D7" w:themeColor="accent4"/>
        <w:insideH w:val="single" w:sz="8" w:space="0" w:color="FFE6D7" w:themeColor="accent4"/>
        <w:insideV w:val="single" w:sz="8" w:space="0" w:color="FFE6D7" w:themeColor="accent4"/>
      </w:tblBorders>
    </w:tblPr>
    <w:tcPr>
      <w:shd w:val="clear" w:color="auto" w:fill="FFF8F5" w:themeFill="accent4" w:themeFillTint="3F"/>
    </w:tcPr>
    <w:tblStylePr w:type="firstRow">
      <w:rPr>
        <w:b/>
        <w:bCs/>
        <w:color w:val="000000" w:themeColor="text1"/>
      </w:rPr>
      <w:tblPr/>
      <w:tcPr>
        <w:shd w:val="clear" w:color="auto" w:fill="FFFCFB"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F7" w:themeFill="accent4" w:themeFillTint="33"/>
      </w:tcPr>
    </w:tblStylePr>
    <w:tblStylePr w:type="band1Vert">
      <w:tblPr/>
      <w:tcPr>
        <w:shd w:val="clear" w:color="auto" w:fill="FFF2EB" w:themeFill="accent4" w:themeFillTint="7F"/>
      </w:tcPr>
    </w:tblStylePr>
    <w:tblStylePr w:type="band1Horz">
      <w:tblPr/>
      <w:tcPr>
        <w:tcBorders>
          <w:insideH w:val="single" w:sz="6" w:space="0" w:color="FFE6D7" w:themeColor="accent4"/>
          <w:insideV w:val="single" w:sz="6" w:space="0" w:color="FFE6D7" w:themeColor="accent4"/>
        </w:tcBorders>
        <w:shd w:val="clear" w:color="auto" w:fill="FFF2EB" w:themeFill="accent4" w:themeFillTint="7F"/>
      </w:tcPr>
    </w:tblStylePr>
    <w:tblStylePr w:type="nwCell">
      <w:tblPr/>
      <w:tcPr>
        <w:shd w:val="clear" w:color="auto" w:fill="FFFFFF" w:themeFill="background1"/>
      </w:tcPr>
    </w:tblStylePr>
  </w:style>
  <w:style w:type="table" w:styleId="Grillemoyenne2-Accent5">
    <w:name w:val="Medium Grid 2 Accent 5"/>
    <w:basedOn w:val="Tableau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0DCC3" w:themeColor="accent5"/>
        <w:left w:val="single" w:sz="8" w:space="0" w:color="A0DCC3" w:themeColor="accent5"/>
        <w:bottom w:val="single" w:sz="8" w:space="0" w:color="A0DCC3" w:themeColor="accent5"/>
        <w:right w:val="single" w:sz="8" w:space="0" w:color="A0DCC3" w:themeColor="accent5"/>
        <w:insideH w:val="single" w:sz="8" w:space="0" w:color="A0DCC3" w:themeColor="accent5"/>
        <w:insideV w:val="single" w:sz="8" w:space="0" w:color="A0DCC3" w:themeColor="accent5"/>
      </w:tblBorders>
    </w:tblPr>
    <w:tcPr>
      <w:shd w:val="clear" w:color="auto" w:fill="E7F6F0" w:themeFill="accent5" w:themeFillTint="3F"/>
    </w:tcPr>
    <w:tblStylePr w:type="firstRow">
      <w:rPr>
        <w:b/>
        <w:bCs/>
        <w:color w:val="000000" w:themeColor="text1"/>
      </w:rPr>
      <w:tblPr/>
      <w:tcPr>
        <w:shd w:val="clear" w:color="auto" w:fill="F5FBF8"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CF8F2" w:themeFill="accent5" w:themeFillTint="33"/>
      </w:tcPr>
    </w:tblStylePr>
    <w:tblStylePr w:type="band1Vert">
      <w:tblPr/>
      <w:tcPr>
        <w:shd w:val="clear" w:color="auto" w:fill="CFEDE0" w:themeFill="accent5" w:themeFillTint="7F"/>
      </w:tcPr>
    </w:tblStylePr>
    <w:tblStylePr w:type="band1Horz">
      <w:tblPr/>
      <w:tcPr>
        <w:tcBorders>
          <w:insideH w:val="single" w:sz="6" w:space="0" w:color="A0DCC3" w:themeColor="accent5"/>
          <w:insideV w:val="single" w:sz="6" w:space="0" w:color="A0DCC3" w:themeColor="accent5"/>
        </w:tcBorders>
        <w:shd w:val="clear" w:color="auto" w:fill="CFEDE0" w:themeFill="accent5" w:themeFillTint="7F"/>
      </w:tcPr>
    </w:tblStylePr>
    <w:tblStylePr w:type="nwCell">
      <w:tblPr/>
      <w:tcPr>
        <w:shd w:val="clear" w:color="auto" w:fill="FFFFFF" w:themeFill="background1"/>
      </w:tcPr>
    </w:tblStylePr>
  </w:style>
  <w:style w:type="table" w:styleId="Grillemoyenne2-Accent6">
    <w:name w:val="Medium Grid 2 Accent 6"/>
    <w:basedOn w:val="Tableau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E504B" w:themeColor="accent6"/>
        <w:left w:val="single" w:sz="8" w:space="0" w:color="1E504B" w:themeColor="accent6"/>
        <w:bottom w:val="single" w:sz="8" w:space="0" w:color="1E504B" w:themeColor="accent6"/>
        <w:right w:val="single" w:sz="8" w:space="0" w:color="1E504B" w:themeColor="accent6"/>
        <w:insideH w:val="single" w:sz="8" w:space="0" w:color="1E504B" w:themeColor="accent6"/>
        <w:insideV w:val="single" w:sz="8" w:space="0" w:color="1E504B" w:themeColor="accent6"/>
      </w:tblBorders>
    </w:tblPr>
    <w:tcPr>
      <w:shd w:val="clear" w:color="auto" w:fill="B7E4DF" w:themeFill="accent6" w:themeFillTint="3F"/>
    </w:tcPr>
    <w:tblStylePr w:type="firstRow">
      <w:rPr>
        <w:b/>
        <w:bCs/>
        <w:color w:val="000000" w:themeColor="text1"/>
      </w:rPr>
      <w:tblPr/>
      <w:tcPr>
        <w:shd w:val="clear" w:color="auto" w:fill="E2F4F2"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4E9E5" w:themeFill="accent6" w:themeFillTint="33"/>
      </w:tcPr>
    </w:tblStylePr>
    <w:tblStylePr w:type="band1Vert">
      <w:tblPr/>
      <w:tcPr>
        <w:shd w:val="clear" w:color="auto" w:fill="6EC8BF" w:themeFill="accent6" w:themeFillTint="7F"/>
      </w:tcPr>
    </w:tblStylePr>
    <w:tblStylePr w:type="band1Horz">
      <w:tblPr/>
      <w:tcPr>
        <w:tcBorders>
          <w:insideH w:val="single" w:sz="6" w:space="0" w:color="1E504B" w:themeColor="accent6"/>
          <w:insideV w:val="single" w:sz="6" w:space="0" w:color="1E504B" w:themeColor="accent6"/>
        </w:tcBorders>
        <w:shd w:val="clear" w:color="auto" w:fill="6EC8BF" w:themeFill="accent6" w:themeFillTint="7F"/>
      </w:tcPr>
    </w:tblStylePr>
    <w:tblStylePr w:type="nwCell">
      <w:tblPr/>
      <w:tcPr>
        <w:shd w:val="clear" w:color="auto" w:fill="FFFFFF" w:themeFill="background1"/>
      </w:tcPr>
    </w:tblStylePr>
  </w:style>
  <w:style w:type="table" w:styleId="Grillemoyenne3">
    <w:name w:val="Medium Grid 3"/>
    <w:basedOn w:val="Tableau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Grillemoyenne3-Accent1">
    <w:name w:val="Medium Grid 3 Accent 1"/>
    <w:basedOn w:val="Tableau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C3DA"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0F6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0F6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0F6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0F6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87B6"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87B6" w:themeFill="accent1" w:themeFillTint="7F"/>
      </w:tcPr>
    </w:tblStylePr>
  </w:style>
  <w:style w:type="table" w:styleId="Grillemoyenne3-Accent2">
    <w:name w:val="Medium Grid 3 Accent 2"/>
    <w:basedOn w:val="Tableau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5CAF8"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F41AA"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F41AA"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F41AA"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F41AA"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A95F1"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A95F1" w:themeFill="accent2" w:themeFillTint="7F"/>
      </w:tcPr>
    </w:tblStylePr>
  </w:style>
  <w:style w:type="table" w:styleId="Grillemoyenne3-Accent3">
    <w:name w:val="Medium Grid 3 Accent 3"/>
    <w:basedOn w:val="Tableau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DDC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7823"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7823"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7823"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7823"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BB91"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BB91" w:themeFill="accent3" w:themeFillTint="7F"/>
      </w:tcPr>
    </w:tblStylePr>
  </w:style>
  <w:style w:type="table" w:styleId="Grillemoyenne3-Accent4">
    <w:name w:val="Medium Grid 3 Accent 4"/>
    <w:basedOn w:val="Tableau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F5"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6D7"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6D7"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6D7"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6D7"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E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EB" w:themeFill="accent4" w:themeFillTint="7F"/>
      </w:tcPr>
    </w:tblStylePr>
  </w:style>
  <w:style w:type="table" w:styleId="Grillemoyenne3-Accent5">
    <w:name w:val="Medium Grid 3 Accent 5"/>
    <w:basedOn w:val="Tableau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6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0DCC3"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0DCC3"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0DCC3"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0DCC3"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FEDE0"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FEDE0" w:themeFill="accent5" w:themeFillTint="7F"/>
      </w:tcPr>
    </w:tblStylePr>
  </w:style>
  <w:style w:type="table" w:styleId="Grillemoyenne3-Accent6">
    <w:name w:val="Medium Grid 3 Accent 6"/>
    <w:basedOn w:val="Tableau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7E4DF"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E504B"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E504B"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E504B"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E504B"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EC8BF"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EC8BF" w:themeFill="accent6" w:themeFillTint="7F"/>
      </w:tcPr>
    </w:tblStylePr>
  </w:style>
  <w:style w:type="table" w:styleId="Listefonce">
    <w:name w:val="Dark List"/>
    <w:basedOn w:val="Tableau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Listefonce-Accent1">
    <w:name w:val="Dark List Accent 1"/>
    <w:basedOn w:val="TableauNormal"/>
    <w:uiPriority w:val="70"/>
    <w:rsid w:val="00CB0664"/>
    <w:pPr>
      <w:spacing w:after="0" w:line="240" w:lineRule="auto"/>
    </w:pPr>
    <w:rPr>
      <w:color w:val="FFFFFF" w:themeColor="background1"/>
    </w:rPr>
    <w:tblPr>
      <w:tblStyleRowBandSize w:val="1"/>
      <w:tblStyleColBandSize w:val="1"/>
    </w:tblPr>
    <w:tcPr>
      <w:shd w:val="clear" w:color="auto" w:fill="FF0F6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60034"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CA004F"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CA004F" w:themeFill="accent1" w:themeFillShade="BF"/>
      </w:tcPr>
    </w:tblStylePr>
    <w:tblStylePr w:type="band1Vert">
      <w:tblPr/>
      <w:tcPr>
        <w:tcBorders>
          <w:top w:val="nil"/>
          <w:left w:val="nil"/>
          <w:bottom w:val="nil"/>
          <w:right w:val="nil"/>
          <w:insideH w:val="nil"/>
          <w:insideV w:val="nil"/>
        </w:tcBorders>
        <w:shd w:val="clear" w:color="auto" w:fill="CA004F" w:themeFill="accent1" w:themeFillShade="BF"/>
      </w:tcPr>
    </w:tblStylePr>
    <w:tblStylePr w:type="band1Horz">
      <w:tblPr/>
      <w:tcPr>
        <w:tcBorders>
          <w:top w:val="nil"/>
          <w:left w:val="nil"/>
          <w:bottom w:val="nil"/>
          <w:right w:val="nil"/>
          <w:insideH w:val="nil"/>
          <w:insideV w:val="nil"/>
        </w:tcBorders>
        <w:shd w:val="clear" w:color="auto" w:fill="CA004F" w:themeFill="accent1" w:themeFillShade="BF"/>
      </w:tcPr>
    </w:tblStylePr>
  </w:style>
  <w:style w:type="table" w:styleId="Listefonce-Accent2">
    <w:name w:val="Dark List Accent 2"/>
    <w:basedOn w:val="TableauNormal"/>
    <w:uiPriority w:val="70"/>
    <w:rsid w:val="00CB0664"/>
    <w:pPr>
      <w:spacing w:after="0" w:line="240" w:lineRule="auto"/>
    </w:pPr>
    <w:rPr>
      <w:color w:val="FFFFFF" w:themeColor="background1"/>
    </w:rPr>
    <w:tblPr>
      <w:tblStyleRowBandSize w:val="1"/>
      <w:tblStyleColBandSize w:val="1"/>
    </w:tblPr>
    <w:tcPr>
      <w:shd w:val="clear" w:color="auto" w:fill="0F41A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72054"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B307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B307F" w:themeFill="accent2" w:themeFillShade="BF"/>
      </w:tcPr>
    </w:tblStylePr>
    <w:tblStylePr w:type="band1Vert">
      <w:tblPr/>
      <w:tcPr>
        <w:tcBorders>
          <w:top w:val="nil"/>
          <w:left w:val="nil"/>
          <w:bottom w:val="nil"/>
          <w:right w:val="nil"/>
          <w:insideH w:val="nil"/>
          <w:insideV w:val="nil"/>
        </w:tcBorders>
        <w:shd w:val="clear" w:color="auto" w:fill="0B307F" w:themeFill="accent2" w:themeFillShade="BF"/>
      </w:tcPr>
    </w:tblStylePr>
    <w:tblStylePr w:type="band1Horz">
      <w:tblPr/>
      <w:tcPr>
        <w:tcBorders>
          <w:top w:val="nil"/>
          <w:left w:val="nil"/>
          <w:bottom w:val="nil"/>
          <w:right w:val="nil"/>
          <w:insideH w:val="nil"/>
          <w:insideV w:val="nil"/>
        </w:tcBorders>
        <w:shd w:val="clear" w:color="auto" w:fill="0B307F" w:themeFill="accent2" w:themeFillShade="BF"/>
      </w:tcPr>
    </w:tblStylePr>
  </w:style>
  <w:style w:type="table" w:styleId="Listefonce-Accent3">
    <w:name w:val="Dark List Accent 3"/>
    <w:basedOn w:val="TableauNormal"/>
    <w:uiPriority w:val="70"/>
    <w:rsid w:val="00CB0664"/>
    <w:pPr>
      <w:spacing w:after="0" w:line="240" w:lineRule="auto"/>
    </w:pPr>
    <w:rPr>
      <w:color w:val="FFFFFF" w:themeColor="background1"/>
    </w:rPr>
    <w:tblPr>
      <w:tblStyleRowBandSize w:val="1"/>
      <w:tblStyleColBandSize w:val="1"/>
    </w:tblPr>
    <w:tcPr>
      <w:shd w:val="clear" w:color="auto" w:fill="FF7823"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03700"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D95300"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D95300" w:themeFill="accent3" w:themeFillShade="BF"/>
      </w:tcPr>
    </w:tblStylePr>
    <w:tblStylePr w:type="band1Vert">
      <w:tblPr/>
      <w:tcPr>
        <w:tcBorders>
          <w:top w:val="nil"/>
          <w:left w:val="nil"/>
          <w:bottom w:val="nil"/>
          <w:right w:val="nil"/>
          <w:insideH w:val="nil"/>
          <w:insideV w:val="nil"/>
        </w:tcBorders>
        <w:shd w:val="clear" w:color="auto" w:fill="D95300" w:themeFill="accent3" w:themeFillShade="BF"/>
      </w:tcPr>
    </w:tblStylePr>
    <w:tblStylePr w:type="band1Horz">
      <w:tblPr/>
      <w:tcPr>
        <w:tcBorders>
          <w:top w:val="nil"/>
          <w:left w:val="nil"/>
          <w:bottom w:val="nil"/>
          <w:right w:val="nil"/>
          <w:insideH w:val="nil"/>
          <w:insideV w:val="nil"/>
        </w:tcBorders>
        <w:shd w:val="clear" w:color="auto" w:fill="D95300" w:themeFill="accent3" w:themeFillShade="BF"/>
      </w:tcPr>
    </w:tblStylePr>
  </w:style>
  <w:style w:type="table" w:styleId="Listefonce-Accent4">
    <w:name w:val="Dark List Accent 4"/>
    <w:basedOn w:val="TableauNormal"/>
    <w:uiPriority w:val="70"/>
    <w:rsid w:val="00CB0664"/>
    <w:pPr>
      <w:spacing w:after="0" w:line="240" w:lineRule="auto"/>
    </w:pPr>
    <w:rPr>
      <w:color w:val="FFFFFF" w:themeColor="background1"/>
    </w:rPr>
    <w:tblPr>
      <w:tblStyleRowBandSize w:val="1"/>
      <w:tblStyleColBandSize w:val="1"/>
    </w:tblPr>
    <w:tcPr>
      <w:shd w:val="clear" w:color="auto" w:fill="FFE6D7"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EA57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FF9B61"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FF9B61" w:themeFill="accent4" w:themeFillShade="BF"/>
      </w:tcPr>
    </w:tblStylePr>
    <w:tblStylePr w:type="band1Vert">
      <w:tblPr/>
      <w:tcPr>
        <w:tcBorders>
          <w:top w:val="nil"/>
          <w:left w:val="nil"/>
          <w:bottom w:val="nil"/>
          <w:right w:val="nil"/>
          <w:insideH w:val="nil"/>
          <w:insideV w:val="nil"/>
        </w:tcBorders>
        <w:shd w:val="clear" w:color="auto" w:fill="FF9B61" w:themeFill="accent4" w:themeFillShade="BF"/>
      </w:tcPr>
    </w:tblStylePr>
    <w:tblStylePr w:type="band1Horz">
      <w:tblPr/>
      <w:tcPr>
        <w:tcBorders>
          <w:top w:val="nil"/>
          <w:left w:val="nil"/>
          <w:bottom w:val="nil"/>
          <w:right w:val="nil"/>
          <w:insideH w:val="nil"/>
          <w:insideV w:val="nil"/>
        </w:tcBorders>
        <w:shd w:val="clear" w:color="auto" w:fill="FF9B61" w:themeFill="accent4" w:themeFillShade="BF"/>
      </w:tcPr>
    </w:tblStylePr>
  </w:style>
  <w:style w:type="table" w:styleId="Listefonce-Accent5">
    <w:name w:val="Dark List Accent 5"/>
    <w:basedOn w:val="TableauNormal"/>
    <w:uiPriority w:val="70"/>
    <w:rsid w:val="00CB0664"/>
    <w:pPr>
      <w:spacing w:after="0" w:line="240" w:lineRule="auto"/>
    </w:pPr>
    <w:rPr>
      <w:color w:val="FFFFFF" w:themeColor="background1"/>
    </w:rPr>
    <w:tblPr>
      <w:tblStyleRowBandSize w:val="1"/>
      <w:tblStyleColBandSize w:val="1"/>
    </w:tblPr>
    <w:tcPr>
      <w:shd w:val="clear" w:color="auto" w:fill="A0DCC3"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38A65"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5AC296"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5AC296" w:themeFill="accent5" w:themeFillShade="BF"/>
      </w:tcPr>
    </w:tblStylePr>
    <w:tblStylePr w:type="band1Vert">
      <w:tblPr/>
      <w:tcPr>
        <w:tcBorders>
          <w:top w:val="nil"/>
          <w:left w:val="nil"/>
          <w:bottom w:val="nil"/>
          <w:right w:val="nil"/>
          <w:insideH w:val="nil"/>
          <w:insideV w:val="nil"/>
        </w:tcBorders>
        <w:shd w:val="clear" w:color="auto" w:fill="5AC296" w:themeFill="accent5" w:themeFillShade="BF"/>
      </w:tcPr>
    </w:tblStylePr>
    <w:tblStylePr w:type="band1Horz">
      <w:tblPr/>
      <w:tcPr>
        <w:tcBorders>
          <w:top w:val="nil"/>
          <w:left w:val="nil"/>
          <w:bottom w:val="nil"/>
          <w:right w:val="nil"/>
          <w:insideH w:val="nil"/>
          <w:insideV w:val="nil"/>
        </w:tcBorders>
        <w:shd w:val="clear" w:color="auto" w:fill="5AC296" w:themeFill="accent5" w:themeFillShade="BF"/>
      </w:tcPr>
    </w:tblStylePr>
  </w:style>
  <w:style w:type="table" w:styleId="Listefonce-Accent6">
    <w:name w:val="Dark List Accent 6"/>
    <w:basedOn w:val="TableauNormal"/>
    <w:uiPriority w:val="70"/>
    <w:rsid w:val="00CB0664"/>
    <w:pPr>
      <w:spacing w:after="0" w:line="240" w:lineRule="auto"/>
    </w:pPr>
    <w:rPr>
      <w:color w:val="FFFFFF" w:themeColor="background1"/>
    </w:rPr>
    <w:tblPr>
      <w:tblStyleRowBandSize w:val="1"/>
      <w:tblStyleColBandSize w:val="1"/>
    </w:tblPr>
    <w:tcPr>
      <w:shd w:val="clear" w:color="auto" w:fill="1E504B"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F2725"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163B38"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163B38" w:themeFill="accent6" w:themeFillShade="BF"/>
      </w:tcPr>
    </w:tblStylePr>
    <w:tblStylePr w:type="band1Vert">
      <w:tblPr/>
      <w:tcPr>
        <w:tcBorders>
          <w:top w:val="nil"/>
          <w:left w:val="nil"/>
          <w:bottom w:val="nil"/>
          <w:right w:val="nil"/>
          <w:insideH w:val="nil"/>
          <w:insideV w:val="nil"/>
        </w:tcBorders>
        <w:shd w:val="clear" w:color="auto" w:fill="163B38" w:themeFill="accent6" w:themeFillShade="BF"/>
      </w:tcPr>
    </w:tblStylePr>
    <w:tblStylePr w:type="band1Horz">
      <w:tblPr/>
      <w:tcPr>
        <w:tcBorders>
          <w:top w:val="nil"/>
          <w:left w:val="nil"/>
          <w:bottom w:val="nil"/>
          <w:right w:val="nil"/>
          <w:insideH w:val="nil"/>
          <w:insideV w:val="nil"/>
        </w:tcBorders>
        <w:shd w:val="clear" w:color="auto" w:fill="163B38" w:themeFill="accent6" w:themeFillShade="BF"/>
      </w:tcPr>
    </w:tblStylePr>
  </w:style>
  <w:style w:type="table" w:styleId="Tramecouleur">
    <w:name w:val="Colorful Shading"/>
    <w:basedOn w:val="TableauNormal"/>
    <w:uiPriority w:val="71"/>
    <w:rsid w:val="00CB0664"/>
    <w:pPr>
      <w:spacing w:after="0" w:line="240" w:lineRule="auto"/>
    </w:pPr>
    <w:rPr>
      <w:color w:val="000000" w:themeColor="text1"/>
    </w:rPr>
    <w:tblPr>
      <w:tblStyleRowBandSize w:val="1"/>
      <w:tblStyleColBandSize w:val="1"/>
      <w:tblBorders>
        <w:top w:val="single" w:sz="24" w:space="0" w:color="0F41AA"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0F41A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Tramecouleur-Accent1">
    <w:name w:val="Colorful Shading Accent 1"/>
    <w:basedOn w:val="TableauNormal"/>
    <w:uiPriority w:val="71"/>
    <w:rsid w:val="00CB0664"/>
    <w:pPr>
      <w:spacing w:after="0" w:line="240" w:lineRule="auto"/>
    </w:pPr>
    <w:rPr>
      <w:color w:val="000000" w:themeColor="text1"/>
    </w:rPr>
    <w:tblPr>
      <w:tblStyleRowBandSize w:val="1"/>
      <w:tblStyleColBandSize w:val="1"/>
      <w:tblBorders>
        <w:top w:val="single" w:sz="24" w:space="0" w:color="0F41AA" w:themeColor="accent2"/>
        <w:left w:val="single" w:sz="4" w:space="0" w:color="FF0F6E" w:themeColor="accent1"/>
        <w:bottom w:val="single" w:sz="4" w:space="0" w:color="FF0F6E" w:themeColor="accent1"/>
        <w:right w:val="single" w:sz="4" w:space="0" w:color="FF0F6E" w:themeColor="accent1"/>
        <w:insideH w:val="single" w:sz="4" w:space="0" w:color="FFFFFF" w:themeColor="background1"/>
        <w:insideV w:val="single" w:sz="4" w:space="0" w:color="FFFFFF" w:themeColor="background1"/>
      </w:tblBorders>
    </w:tblPr>
    <w:tcPr>
      <w:shd w:val="clear" w:color="auto" w:fill="FFE7F0" w:themeFill="accent1" w:themeFillTint="19"/>
    </w:tcPr>
    <w:tblStylePr w:type="firstRow">
      <w:rPr>
        <w:b/>
        <w:bCs/>
      </w:rPr>
      <w:tblPr/>
      <w:tcPr>
        <w:tcBorders>
          <w:top w:val="nil"/>
          <w:left w:val="nil"/>
          <w:bottom w:val="single" w:sz="24" w:space="0" w:color="0F41A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2003F" w:themeFill="accent1" w:themeFillShade="99"/>
      </w:tcPr>
    </w:tblStylePr>
    <w:tblStylePr w:type="firstCol">
      <w:rPr>
        <w:color w:val="FFFFFF" w:themeColor="background1"/>
      </w:rPr>
      <w:tblPr/>
      <w:tcPr>
        <w:tcBorders>
          <w:top w:val="nil"/>
          <w:left w:val="nil"/>
          <w:bottom w:val="nil"/>
          <w:right w:val="nil"/>
          <w:insideH w:val="single" w:sz="4" w:space="0" w:color="A2003F" w:themeColor="accent1" w:themeShade="99"/>
          <w:insideV w:val="nil"/>
        </w:tcBorders>
        <w:shd w:val="clear" w:color="auto" w:fill="A2003F"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A2003F" w:themeFill="accent1" w:themeFillShade="99"/>
      </w:tcPr>
    </w:tblStylePr>
    <w:tblStylePr w:type="band1Vert">
      <w:tblPr/>
      <w:tcPr>
        <w:shd w:val="clear" w:color="auto" w:fill="FF9FC4" w:themeFill="accent1" w:themeFillTint="66"/>
      </w:tcPr>
    </w:tblStylePr>
    <w:tblStylePr w:type="band1Horz">
      <w:tblPr/>
      <w:tcPr>
        <w:shd w:val="clear" w:color="auto" w:fill="FF87B6" w:themeFill="accent1" w:themeFillTint="7F"/>
      </w:tcPr>
    </w:tblStylePr>
    <w:tblStylePr w:type="neCell">
      <w:rPr>
        <w:color w:val="000000" w:themeColor="text1"/>
      </w:rPr>
    </w:tblStylePr>
    <w:tblStylePr w:type="nwCell">
      <w:rPr>
        <w:color w:val="000000" w:themeColor="text1"/>
      </w:rPr>
    </w:tblStylePr>
  </w:style>
  <w:style w:type="table" w:styleId="Tramecouleur-Accent2">
    <w:name w:val="Colorful Shading Accent 2"/>
    <w:basedOn w:val="TableauNormal"/>
    <w:uiPriority w:val="71"/>
    <w:rsid w:val="00CB0664"/>
    <w:pPr>
      <w:spacing w:after="0" w:line="240" w:lineRule="auto"/>
    </w:pPr>
    <w:rPr>
      <w:color w:val="000000" w:themeColor="text1"/>
    </w:rPr>
    <w:tblPr>
      <w:tblStyleRowBandSize w:val="1"/>
      <w:tblStyleColBandSize w:val="1"/>
      <w:tblBorders>
        <w:top w:val="single" w:sz="24" w:space="0" w:color="0F41AA" w:themeColor="accent2"/>
        <w:left w:val="single" w:sz="4" w:space="0" w:color="0F41AA" w:themeColor="accent2"/>
        <w:bottom w:val="single" w:sz="4" w:space="0" w:color="0F41AA" w:themeColor="accent2"/>
        <w:right w:val="single" w:sz="4" w:space="0" w:color="0F41AA" w:themeColor="accent2"/>
        <w:insideH w:val="single" w:sz="4" w:space="0" w:color="FFFFFF" w:themeColor="background1"/>
        <w:insideV w:val="single" w:sz="4" w:space="0" w:color="FFFFFF" w:themeColor="background1"/>
      </w:tblBorders>
    </w:tblPr>
    <w:tcPr>
      <w:shd w:val="clear" w:color="auto" w:fill="E1EAFC" w:themeFill="accent2" w:themeFillTint="19"/>
    </w:tcPr>
    <w:tblStylePr w:type="firstRow">
      <w:rPr>
        <w:b/>
        <w:bCs/>
      </w:rPr>
      <w:tblPr/>
      <w:tcPr>
        <w:tcBorders>
          <w:top w:val="nil"/>
          <w:left w:val="nil"/>
          <w:bottom w:val="single" w:sz="24" w:space="0" w:color="0F41A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92665" w:themeFill="accent2" w:themeFillShade="99"/>
      </w:tcPr>
    </w:tblStylePr>
    <w:tblStylePr w:type="firstCol">
      <w:rPr>
        <w:color w:val="FFFFFF" w:themeColor="background1"/>
      </w:rPr>
      <w:tblPr/>
      <w:tcPr>
        <w:tcBorders>
          <w:top w:val="nil"/>
          <w:left w:val="nil"/>
          <w:bottom w:val="nil"/>
          <w:right w:val="nil"/>
          <w:insideH w:val="single" w:sz="4" w:space="0" w:color="092665" w:themeColor="accent2" w:themeShade="99"/>
          <w:insideV w:val="nil"/>
        </w:tcBorders>
        <w:shd w:val="clear" w:color="auto" w:fill="092665"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92665" w:themeFill="accent2" w:themeFillShade="99"/>
      </w:tcPr>
    </w:tblStylePr>
    <w:tblStylePr w:type="band1Vert">
      <w:tblPr/>
      <w:tcPr>
        <w:shd w:val="clear" w:color="auto" w:fill="87AAF4" w:themeFill="accent2" w:themeFillTint="66"/>
      </w:tcPr>
    </w:tblStylePr>
    <w:tblStylePr w:type="band1Horz">
      <w:tblPr/>
      <w:tcPr>
        <w:shd w:val="clear" w:color="auto" w:fill="6A95F1" w:themeFill="accent2" w:themeFillTint="7F"/>
      </w:tcPr>
    </w:tblStylePr>
    <w:tblStylePr w:type="neCell">
      <w:rPr>
        <w:color w:val="000000" w:themeColor="text1"/>
      </w:rPr>
    </w:tblStylePr>
    <w:tblStylePr w:type="nwCell">
      <w:rPr>
        <w:color w:val="000000" w:themeColor="text1"/>
      </w:rPr>
    </w:tblStylePr>
  </w:style>
  <w:style w:type="table" w:styleId="Tramecouleur-Accent3">
    <w:name w:val="Colorful Shading Accent 3"/>
    <w:basedOn w:val="TableauNormal"/>
    <w:uiPriority w:val="71"/>
    <w:rsid w:val="00CB0664"/>
    <w:pPr>
      <w:spacing w:after="0" w:line="240" w:lineRule="auto"/>
    </w:pPr>
    <w:rPr>
      <w:color w:val="000000" w:themeColor="text1"/>
    </w:rPr>
    <w:tblPr>
      <w:tblStyleRowBandSize w:val="1"/>
      <w:tblStyleColBandSize w:val="1"/>
      <w:tblBorders>
        <w:top w:val="single" w:sz="24" w:space="0" w:color="FFE6D7" w:themeColor="accent4"/>
        <w:left w:val="single" w:sz="4" w:space="0" w:color="FF7823" w:themeColor="accent3"/>
        <w:bottom w:val="single" w:sz="4" w:space="0" w:color="FF7823" w:themeColor="accent3"/>
        <w:right w:val="single" w:sz="4" w:space="0" w:color="FF7823" w:themeColor="accent3"/>
        <w:insideH w:val="single" w:sz="4" w:space="0" w:color="FFFFFF" w:themeColor="background1"/>
        <w:insideV w:val="single" w:sz="4" w:space="0" w:color="FFFFFF" w:themeColor="background1"/>
      </w:tblBorders>
    </w:tblPr>
    <w:tcPr>
      <w:shd w:val="clear" w:color="auto" w:fill="FFF1E9" w:themeFill="accent3" w:themeFillTint="19"/>
    </w:tcPr>
    <w:tblStylePr w:type="firstRow">
      <w:rPr>
        <w:b/>
        <w:bCs/>
      </w:rPr>
      <w:tblPr/>
      <w:tcPr>
        <w:tcBorders>
          <w:top w:val="nil"/>
          <w:left w:val="nil"/>
          <w:bottom w:val="single" w:sz="24" w:space="0" w:color="FFE6D7"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E4200" w:themeFill="accent3" w:themeFillShade="99"/>
      </w:tcPr>
    </w:tblStylePr>
    <w:tblStylePr w:type="firstCol">
      <w:rPr>
        <w:color w:val="FFFFFF" w:themeColor="background1"/>
      </w:rPr>
      <w:tblPr/>
      <w:tcPr>
        <w:tcBorders>
          <w:top w:val="nil"/>
          <w:left w:val="nil"/>
          <w:bottom w:val="nil"/>
          <w:right w:val="nil"/>
          <w:insideH w:val="single" w:sz="4" w:space="0" w:color="AE4200" w:themeColor="accent3" w:themeShade="99"/>
          <w:insideV w:val="nil"/>
        </w:tcBorders>
        <w:shd w:val="clear" w:color="auto" w:fill="AE420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AE4200" w:themeFill="accent3" w:themeFillShade="99"/>
      </w:tcPr>
    </w:tblStylePr>
    <w:tblStylePr w:type="band1Vert">
      <w:tblPr/>
      <w:tcPr>
        <w:shd w:val="clear" w:color="auto" w:fill="FFC8A7" w:themeFill="accent3" w:themeFillTint="66"/>
      </w:tcPr>
    </w:tblStylePr>
    <w:tblStylePr w:type="band1Horz">
      <w:tblPr/>
      <w:tcPr>
        <w:shd w:val="clear" w:color="auto" w:fill="FFBB91" w:themeFill="accent3" w:themeFillTint="7F"/>
      </w:tcPr>
    </w:tblStylePr>
  </w:style>
  <w:style w:type="table" w:styleId="Tramecouleur-Accent4">
    <w:name w:val="Colorful Shading Accent 4"/>
    <w:basedOn w:val="TableauNormal"/>
    <w:uiPriority w:val="71"/>
    <w:rsid w:val="00CB0664"/>
    <w:pPr>
      <w:spacing w:after="0" w:line="240" w:lineRule="auto"/>
    </w:pPr>
    <w:rPr>
      <w:color w:val="000000" w:themeColor="text1"/>
    </w:rPr>
    <w:tblPr>
      <w:tblStyleRowBandSize w:val="1"/>
      <w:tblStyleColBandSize w:val="1"/>
      <w:tblBorders>
        <w:top w:val="single" w:sz="24" w:space="0" w:color="FF7823" w:themeColor="accent3"/>
        <w:left w:val="single" w:sz="4" w:space="0" w:color="FFE6D7" w:themeColor="accent4"/>
        <w:bottom w:val="single" w:sz="4" w:space="0" w:color="FFE6D7" w:themeColor="accent4"/>
        <w:right w:val="single" w:sz="4" w:space="0" w:color="FFE6D7" w:themeColor="accent4"/>
        <w:insideH w:val="single" w:sz="4" w:space="0" w:color="FFFFFF" w:themeColor="background1"/>
        <w:insideV w:val="single" w:sz="4" w:space="0" w:color="FFFFFF" w:themeColor="background1"/>
      </w:tblBorders>
    </w:tblPr>
    <w:tcPr>
      <w:shd w:val="clear" w:color="auto" w:fill="FFFCFB" w:themeFill="accent4" w:themeFillTint="19"/>
    </w:tcPr>
    <w:tblStylePr w:type="firstRow">
      <w:rPr>
        <w:b/>
        <w:bCs/>
      </w:rPr>
      <w:tblPr/>
      <w:tcPr>
        <w:tcBorders>
          <w:top w:val="nil"/>
          <w:left w:val="nil"/>
          <w:bottom w:val="single" w:sz="24" w:space="0" w:color="FF7823"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FF6F1B" w:themeFill="accent4" w:themeFillShade="99"/>
      </w:tcPr>
    </w:tblStylePr>
    <w:tblStylePr w:type="firstCol">
      <w:rPr>
        <w:color w:val="FFFFFF" w:themeColor="background1"/>
      </w:rPr>
      <w:tblPr/>
      <w:tcPr>
        <w:tcBorders>
          <w:top w:val="nil"/>
          <w:left w:val="nil"/>
          <w:bottom w:val="nil"/>
          <w:right w:val="nil"/>
          <w:insideH w:val="single" w:sz="4" w:space="0" w:color="FF6F1B" w:themeColor="accent4" w:themeShade="99"/>
          <w:insideV w:val="nil"/>
        </w:tcBorders>
        <w:shd w:val="clear" w:color="auto" w:fill="FF6F1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FF6F1B" w:themeFill="accent4" w:themeFillShade="99"/>
      </w:tcPr>
    </w:tblStylePr>
    <w:tblStylePr w:type="band1Vert">
      <w:tblPr/>
      <w:tcPr>
        <w:shd w:val="clear" w:color="auto" w:fill="FFF4EF" w:themeFill="accent4" w:themeFillTint="66"/>
      </w:tcPr>
    </w:tblStylePr>
    <w:tblStylePr w:type="band1Horz">
      <w:tblPr/>
      <w:tcPr>
        <w:shd w:val="clear" w:color="auto" w:fill="FFF2EB" w:themeFill="accent4" w:themeFillTint="7F"/>
      </w:tcPr>
    </w:tblStylePr>
    <w:tblStylePr w:type="neCell">
      <w:rPr>
        <w:color w:val="000000" w:themeColor="text1"/>
      </w:rPr>
    </w:tblStylePr>
    <w:tblStylePr w:type="nwCell">
      <w:rPr>
        <w:color w:val="000000" w:themeColor="text1"/>
      </w:rPr>
    </w:tblStylePr>
  </w:style>
  <w:style w:type="table" w:styleId="Tramecouleur-Accent5">
    <w:name w:val="Colorful Shading Accent 5"/>
    <w:basedOn w:val="TableauNormal"/>
    <w:uiPriority w:val="71"/>
    <w:rsid w:val="00CB0664"/>
    <w:pPr>
      <w:spacing w:after="0" w:line="240" w:lineRule="auto"/>
    </w:pPr>
    <w:rPr>
      <w:color w:val="000000" w:themeColor="text1"/>
    </w:rPr>
    <w:tblPr>
      <w:tblStyleRowBandSize w:val="1"/>
      <w:tblStyleColBandSize w:val="1"/>
      <w:tblBorders>
        <w:top w:val="single" w:sz="24" w:space="0" w:color="1E504B" w:themeColor="accent6"/>
        <w:left w:val="single" w:sz="4" w:space="0" w:color="A0DCC3" w:themeColor="accent5"/>
        <w:bottom w:val="single" w:sz="4" w:space="0" w:color="A0DCC3" w:themeColor="accent5"/>
        <w:right w:val="single" w:sz="4" w:space="0" w:color="A0DCC3" w:themeColor="accent5"/>
        <w:insideH w:val="single" w:sz="4" w:space="0" w:color="FFFFFF" w:themeColor="background1"/>
        <w:insideV w:val="single" w:sz="4" w:space="0" w:color="FFFFFF" w:themeColor="background1"/>
      </w:tblBorders>
    </w:tblPr>
    <w:tcPr>
      <w:shd w:val="clear" w:color="auto" w:fill="F5FBF8" w:themeFill="accent5" w:themeFillTint="19"/>
    </w:tcPr>
    <w:tblStylePr w:type="firstRow">
      <w:rPr>
        <w:b/>
        <w:bCs/>
      </w:rPr>
      <w:tblPr/>
      <w:tcPr>
        <w:tcBorders>
          <w:top w:val="nil"/>
          <w:left w:val="nil"/>
          <w:bottom w:val="single" w:sz="24" w:space="0" w:color="1E504B"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DA67A" w:themeFill="accent5" w:themeFillShade="99"/>
      </w:tcPr>
    </w:tblStylePr>
    <w:tblStylePr w:type="firstCol">
      <w:rPr>
        <w:color w:val="FFFFFF" w:themeColor="background1"/>
      </w:rPr>
      <w:tblPr/>
      <w:tcPr>
        <w:tcBorders>
          <w:top w:val="nil"/>
          <w:left w:val="nil"/>
          <w:bottom w:val="nil"/>
          <w:right w:val="nil"/>
          <w:insideH w:val="single" w:sz="4" w:space="0" w:color="3DA67A" w:themeColor="accent5" w:themeShade="99"/>
          <w:insideV w:val="nil"/>
        </w:tcBorders>
        <w:shd w:val="clear" w:color="auto" w:fill="3DA67A"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3DA67A" w:themeFill="accent5" w:themeFillShade="99"/>
      </w:tcPr>
    </w:tblStylePr>
    <w:tblStylePr w:type="band1Vert">
      <w:tblPr/>
      <w:tcPr>
        <w:shd w:val="clear" w:color="auto" w:fill="D9F1E6" w:themeFill="accent5" w:themeFillTint="66"/>
      </w:tcPr>
    </w:tblStylePr>
    <w:tblStylePr w:type="band1Horz">
      <w:tblPr/>
      <w:tcPr>
        <w:shd w:val="clear" w:color="auto" w:fill="CFEDE0" w:themeFill="accent5" w:themeFillTint="7F"/>
      </w:tcPr>
    </w:tblStylePr>
    <w:tblStylePr w:type="neCell">
      <w:rPr>
        <w:color w:val="000000" w:themeColor="text1"/>
      </w:rPr>
    </w:tblStylePr>
    <w:tblStylePr w:type="nwCell">
      <w:rPr>
        <w:color w:val="000000" w:themeColor="text1"/>
      </w:rPr>
    </w:tblStylePr>
  </w:style>
  <w:style w:type="table" w:styleId="Tramecouleur-Accent6">
    <w:name w:val="Colorful Shading Accent 6"/>
    <w:basedOn w:val="TableauNormal"/>
    <w:uiPriority w:val="71"/>
    <w:rsid w:val="00CB0664"/>
    <w:pPr>
      <w:spacing w:after="0" w:line="240" w:lineRule="auto"/>
    </w:pPr>
    <w:rPr>
      <w:color w:val="000000" w:themeColor="text1"/>
    </w:rPr>
    <w:tblPr>
      <w:tblStyleRowBandSize w:val="1"/>
      <w:tblStyleColBandSize w:val="1"/>
      <w:tblBorders>
        <w:top w:val="single" w:sz="24" w:space="0" w:color="A0DCC3" w:themeColor="accent5"/>
        <w:left w:val="single" w:sz="4" w:space="0" w:color="1E504B" w:themeColor="accent6"/>
        <w:bottom w:val="single" w:sz="4" w:space="0" w:color="1E504B" w:themeColor="accent6"/>
        <w:right w:val="single" w:sz="4" w:space="0" w:color="1E504B" w:themeColor="accent6"/>
        <w:insideH w:val="single" w:sz="4" w:space="0" w:color="FFFFFF" w:themeColor="background1"/>
        <w:insideV w:val="single" w:sz="4" w:space="0" w:color="FFFFFF" w:themeColor="background1"/>
      </w:tblBorders>
    </w:tblPr>
    <w:tcPr>
      <w:shd w:val="clear" w:color="auto" w:fill="E2F4F2" w:themeFill="accent6" w:themeFillTint="19"/>
    </w:tcPr>
    <w:tblStylePr w:type="firstRow">
      <w:rPr>
        <w:b/>
        <w:bCs/>
      </w:rPr>
      <w:tblPr/>
      <w:tcPr>
        <w:tcBorders>
          <w:top w:val="nil"/>
          <w:left w:val="nil"/>
          <w:bottom w:val="single" w:sz="24" w:space="0" w:color="A0DCC3"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22F2C" w:themeFill="accent6" w:themeFillShade="99"/>
      </w:tcPr>
    </w:tblStylePr>
    <w:tblStylePr w:type="firstCol">
      <w:rPr>
        <w:color w:val="FFFFFF" w:themeColor="background1"/>
      </w:rPr>
      <w:tblPr/>
      <w:tcPr>
        <w:tcBorders>
          <w:top w:val="nil"/>
          <w:left w:val="nil"/>
          <w:bottom w:val="nil"/>
          <w:right w:val="nil"/>
          <w:insideH w:val="single" w:sz="4" w:space="0" w:color="122F2C" w:themeColor="accent6" w:themeShade="99"/>
          <w:insideV w:val="nil"/>
        </w:tcBorders>
        <w:shd w:val="clear" w:color="auto" w:fill="122F2C"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122F2C" w:themeFill="accent6" w:themeFillShade="99"/>
      </w:tcPr>
    </w:tblStylePr>
    <w:tblStylePr w:type="band1Vert">
      <w:tblPr/>
      <w:tcPr>
        <w:shd w:val="clear" w:color="auto" w:fill="8AD3CC" w:themeFill="accent6" w:themeFillTint="66"/>
      </w:tcPr>
    </w:tblStylePr>
    <w:tblStylePr w:type="band1Horz">
      <w:tblPr/>
      <w:tcPr>
        <w:shd w:val="clear" w:color="auto" w:fill="6EC8BF" w:themeFill="accent6" w:themeFillTint="7F"/>
      </w:tcPr>
    </w:tblStylePr>
    <w:tblStylePr w:type="neCell">
      <w:rPr>
        <w:color w:val="000000" w:themeColor="text1"/>
      </w:rPr>
    </w:tblStylePr>
    <w:tblStylePr w:type="nwCell">
      <w:rPr>
        <w:color w:val="000000" w:themeColor="text1"/>
      </w:rPr>
    </w:tblStylePr>
  </w:style>
  <w:style w:type="table" w:styleId="Listecouleur">
    <w:name w:val="Colorful List"/>
    <w:basedOn w:val="Tableau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0C3387" w:themeFill="accent2" w:themeFillShade="CC"/>
      </w:tcPr>
    </w:tblStylePr>
    <w:tblStylePr w:type="lastRow">
      <w:rPr>
        <w:b/>
        <w:bCs/>
        <w:color w:val="0C3387"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Listecouleur-Accent1">
    <w:name w:val="Colorful List Accent 1"/>
    <w:basedOn w:val="TableauNormal"/>
    <w:uiPriority w:val="72"/>
    <w:rsid w:val="00CB0664"/>
    <w:pPr>
      <w:spacing w:after="0" w:line="240" w:lineRule="auto"/>
    </w:pPr>
    <w:rPr>
      <w:color w:val="000000" w:themeColor="text1"/>
    </w:rPr>
    <w:tblPr>
      <w:tblStyleRowBandSize w:val="1"/>
      <w:tblStyleColBandSize w:val="1"/>
    </w:tblPr>
    <w:tcPr>
      <w:shd w:val="clear" w:color="auto" w:fill="FFE7F0" w:themeFill="accent1" w:themeFillTint="19"/>
    </w:tcPr>
    <w:tblStylePr w:type="firstRow">
      <w:rPr>
        <w:b/>
        <w:bCs/>
        <w:color w:val="FFFFFF" w:themeColor="background1"/>
      </w:rPr>
      <w:tblPr/>
      <w:tcPr>
        <w:tcBorders>
          <w:bottom w:val="single" w:sz="12" w:space="0" w:color="FFFFFF" w:themeColor="background1"/>
        </w:tcBorders>
        <w:shd w:val="clear" w:color="auto" w:fill="0C3387" w:themeFill="accent2" w:themeFillShade="CC"/>
      </w:tcPr>
    </w:tblStylePr>
    <w:tblStylePr w:type="lastRow">
      <w:rPr>
        <w:b/>
        <w:bCs/>
        <w:color w:val="0C3387"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C3DA" w:themeFill="accent1" w:themeFillTint="3F"/>
      </w:tcPr>
    </w:tblStylePr>
    <w:tblStylePr w:type="band1Horz">
      <w:tblPr/>
      <w:tcPr>
        <w:shd w:val="clear" w:color="auto" w:fill="FFCFE1" w:themeFill="accent1" w:themeFillTint="33"/>
      </w:tcPr>
    </w:tblStylePr>
  </w:style>
  <w:style w:type="table" w:styleId="Listecouleur-Accent2">
    <w:name w:val="Colorful List Accent 2"/>
    <w:basedOn w:val="TableauNormal"/>
    <w:uiPriority w:val="72"/>
    <w:rsid w:val="00CB0664"/>
    <w:pPr>
      <w:spacing w:after="0" w:line="240" w:lineRule="auto"/>
    </w:pPr>
    <w:rPr>
      <w:color w:val="000000" w:themeColor="text1"/>
    </w:rPr>
    <w:tblPr>
      <w:tblStyleRowBandSize w:val="1"/>
      <w:tblStyleColBandSize w:val="1"/>
    </w:tblPr>
    <w:tcPr>
      <w:shd w:val="clear" w:color="auto" w:fill="E1EAFC" w:themeFill="accent2" w:themeFillTint="19"/>
    </w:tcPr>
    <w:tblStylePr w:type="firstRow">
      <w:rPr>
        <w:b/>
        <w:bCs/>
        <w:color w:val="FFFFFF" w:themeColor="background1"/>
      </w:rPr>
      <w:tblPr/>
      <w:tcPr>
        <w:tcBorders>
          <w:bottom w:val="single" w:sz="12" w:space="0" w:color="FFFFFF" w:themeColor="background1"/>
        </w:tcBorders>
        <w:shd w:val="clear" w:color="auto" w:fill="0C3387" w:themeFill="accent2" w:themeFillShade="CC"/>
      </w:tcPr>
    </w:tblStylePr>
    <w:tblStylePr w:type="lastRow">
      <w:rPr>
        <w:b/>
        <w:bCs/>
        <w:color w:val="0C3387"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5CAF8" w:themeFill="accent2" w:themeFillTint="3F"/>
      </w:tcPr>
    </w:tblStylePr>
    <w:tblStylePr w:type="band1Horz">
      <w:tblPr/>
      <w:tcPr>
        <w:shd w:val="clear" w:color="auto" w:fill="C3D4F9" w:themeFill="accent2" w:themeFillTint="33"/>
      </w:tcPr>
    </w:tblStylePr>
  </w:style>
  <w:style w:type="table" w:styleId="Listecouleur-Accent3">
    <w:name w:val="Colorful List Accent 3"/>
    <w:basedOn w:val="TableauNormal"/>
    <w:uiPriority w:val="72"/>
    <w:rsid w:val="00CB0664"/>
    <w:pPr>
      <w:spacing w:after="0" w:line="240" w:lineRule="auto"/>
    </w:pPr>
    <w:rPr>
      <w:color w:val="000000" w:themeColor="text1"/>
    </w:rPr>
    <w:tblPr>
      <w:tblStyleRowBandSize w:val="1"/>
      <w:tblStyleColBandSize w:val="1"/>
    </w:tblPr>
    <w:tcPr>
      <w:shd w:val="clear" w:color="auto" w:fill="FFF1E9" w:themeFill="accent3" w:themeFillTint="19"/>
    </w:tcPr>
    <w:tblStylePr w:type="firstRow">
      <w:rPr>
        <w:b/>
        <w:bCs/>
        <w:color w:val="FFFFFF" w:themeColor="background1"/>
      </w:rPr>
      <w:tblPr/>
      <w:tcPr>
        <w:tcBorders>
          <w:bottom w:val="single" w:sz="12" w:space="0" w:color="FFFFFF" w:themeColor="background1"/>
        </w:tcBorders>
        <w:shd w:val="clear" w:color="auto" w:fill="FFAA79" w:themeFill="accent4" w:themeFillShade="CC"/>
      </w:tcPr>
    </w:tblStylePr>
    <w:tblStylePr w:type="lastRow">
      <w:rPr>
        <w:b/>
        <w:bCs/>
        <w:color w:val="FFAA79"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DDC8" w:themeFill="accent3" w:themeFillTint="3F"/>
      </w:tcPr>
    </w:tblStylePr>
    <w:tblStylePr w:type="band1Horz">
      <w:tblPr/>
      <w:tcPr>
        <w:shd w:val="clear" w:color="auto" w:fill="FFE3D3" w:themeFill="accent3" w:themeFillTint="33"/>
      </w:tcPr>
    </w:tblStylePr>
  </w:style>
  <w:style w:type="table" w:styleId="Listecouleur-Accent4">
    <w:name w:val="Colorful List Accent 4"/>
    <w:basedOn w:val="TableauNormal"/>
    <w:uiPriority w:val="72"/>
    <w:rsid w:val="00CB0664"/>
    <w:pPr>
      <w:spacing w:after="0" w:line="240" w:lineRule="auto"/>
    </w:pPr>
    <w:rPr>
      <w:color w:val="000000" w:themeColor="text1"/>
    </w:rPr>
    <w:tblPr>
      <w:tblStyleRowBandSize w:val="1"/>
      <w:tblStyleColBandSize w:val="1"/>
    </w:tblPr>
    <w:tcPr>
      <w:shd w:val="clear" w:color="auto" w:fill="FFFCFB" w:themeFill="accent4" w:themeFillTint="19"/>
    </w:tcPr>
    <w:tblStylePr w:type="firstRow">
      <w:rPr>
        <w:b/>
        <w:bCs/>
        <w:color w:val="FFFFFF" w:themeColor="background1"/>
      </w:rPr>
      <w:tblPr/>
      <w:tcPr>
        <w:tcBorders>
          <w:bottom w:val="single" w:sz="12" w:space="0" w:color="FFFFFF" w:themeColor="background1"/>
        </w:tcBorders>
        <w:shd w:val="clear" w:color="auto" w:fill="E85900" w:themeFill="accent3" w:themeFillShade="CC"/>
      </w:tcPr>
    </w:tblStylePr>
    <w:tblStylePr w:type="lastRow">
      <w:rPr>
        <w:b/>
        <w:bCs/>
        <w:color w:val="E8590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F5" w:themeFill="accent4" w:themeFillTint="3F"/>
      </w:tcPr>
    </w:tblStylePr>
    <w:tblStylePr w:type="band1Horz">
      <w:tblPr/>
      <w:tcPr>
        <w:shd w:val="clear" w:color="auto" w:fill="FFF9F7" w:themeFill="accent4" w:themeFillTint="33"/>
      </w:tcPr>
    </w:tblStylePr>
  </w:style>
  <w:style w:type="table" w:styleId="Listecouleur-Accent5">
    <w:name w:val="Colorful List Accent 5"/>
    <w:basedOn w:val="TableauNormal"/>
    <w:uiPriority w:val="72"/>
    <w:rsid w:val="00CB0664"/>
    <w:pPr>
      <w:spacing w:after="0" w:line="240" w:lineRule="auto"/>
    </w:pPr>
    <w:rPr>
      <w:color w:val="000000" w:themeColor="text1"/>
    </w:rPr>
    <w:tblPr>
      <w:tblStyleRowBandSize w:val="1"/>
      <w:tblStyleColBandSize w:val="1"/>
    </w:tblPr>
    <w:tcPr>
      <w:shd w:val="clear" w:color="auto" w:fill="F5FBF8" w:themeFill="accent5" w:themeFillTint="19"/>
    </w:tcPr>
    <w:tblStylePr w:type="firstRow">
      <w:rPr>
        <w:b/>
        <w:bCs/>
        <w:color w:val="FFFFFF" w:themeColor="background1"/>
      </w:rPr>
      <w:tblPr/>
      <w:tcPr>
        <w:tcBorders>
          <w:bottom w:val="single" w:sz="12" w:space="0" w:color="FFFFFF" w:themeColor="background1"/>
        </w:tcBorders>
        <w:shd w:val="clear" w:color="auto" w:fill="183F3B" w:themeFill="accent6" w:themeFillShade="CC"/>
      </w:tcPr>
    </w:tblStylePr>
    <w:tblStylePr w:type="lastRow">
      <w:rPr>
        <w:b/>
        <w:bCs/>
        <w:color w:val="183F3B"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6F0" w:themeFill="accent5" w:themeFillTint="3F"/>
      </w:tcPr>
    </w:tblStylePr>
    <w:tblStylePr w:type="band1Horz">
      <w:tblPr/>
      <w:tcPr>
        <w:shd w:val="clear" w:color="auto" w:fill="ECF8F2" w:themeFill="accent5" w:themeFillTint="33"/>
      </w:tcPr>
    </w:tblStylePr>
  </w:style>
  <w:style w:type="table" w:styleId="Listecouleur-Accent6">
    <w:name w:val="Colorful List Accent 6"/>
    <w:basedOn w:val="TableauNormal"/>
    <w:uiPriority w:val="72"/>
    <w:rsid w:val="00CB0664"/>
    <w:pPr>
      <w:spacing w:after="0" w:line="240" w:lineRule="auto"/>
    </w:pPr>
    <w:rPr>
      <w:color w:val="000000" w:themeColor="text1"/>
    </w:rPr>
    <w:tblPr>
      <w:tblStyleRowBandSize w:val="1"/>
      <w:tblStyleColBandSize w:val="1"/>
    </w:tblPr>
    <w:tcPr>
      <w:shd w:val="clear" w:color="auto" w:fill="E2F4F2" w:themeFill="accent6" w:themeFillTint="19"/>
    </w:tcPr>
    <w:tblStylePr w:type="firstRow">
      <w:rPr>
        <w:b/>
        <w:bCs/>
        <w:color w:val="FFFFFF" w:themeColor="background1"/>
      </w:rPr>
      <w:tblPr/>
      <w:tcPr>
        <w:tcBorders>
          <w:bottom w:val="single" w:sz="12" w:space="0" w:color="FFFFFF" w:themeColor="background1"/>
        </w:tcBorders>
        <w:shd w:val="clear" w:color="auto" w:fill="68C79F" w:themeFill="accent5" w:themeFillShade="CC"/>
      </w:tcPr>
    </w:tblStylePr>
    <w:tblStylePr w:type="lastRow">
      <w:rPr>
        <w:b/>
        <w:bCs/>
        <w:color w:val="68C79F"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7E4DF" w:themeFill="accent6" w:themeFillTint="3F"/>
      </w:tcPr>
    </w:tblStylePr>
    <w:tblStylePr w:type="band1Horz">
      <w:tblPr/>
      <w:tcPr>
        <w:shd w:val="clear" w:color="auto" w:fill="C4E9E5" w:themeFill="accent6" w:themeFillTint="33"/>
      </w:tcPr>
    </w:tblStylePr>
  </w:style>
  <w:style w:type="table" w:styleId="Grillecouleur">
    <w:name w:val="Colorful Grid"/>
    <w:basedOn w:val="Tableau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Grillecouleur-Accent1">
    <w:name w:val="Colorful Grid Accent 1"/>
    <w:basedOn w:val="Tableau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FCFE1" w:themeFill="accent1" w:themeFillTint="33"/>
    </w:tcPr>
    <w:tblStylePr w:type="firstRow">
      <w:rPr>
        <w:b/>
        <w:bCs/>
      </w:rPr>
      <w:tblPr/>
      <w:tcPr>
        <w:shd w:val="clear" w:color="auto" w:fill="FF9FC4" w:themeFill="accent1" w:themeFillTint="66"/>
      </w:tcPr>
    </w:tblStylePr>
    <w:tblStylePr w:type="lastRow">
      <w:rPr>
        <w:b/>
        <w:bCs/>
        <w:color w:val="000000" w:themeColor="text1"/>
      </w:rPr>
      <w:tblPr/>
      <w:tcPr>
        <w:shd w:val="clear" w:color="auto" w:fill="FF9FC4" w:themeFill="accent1" w:themeFillTint="66"/>
      </w:tcPr>
    </w:tblStylePr>
    <w:tblStylePr w:type="firstCol">
      <w:rPr>
        <w:color w:val="FFFFFF" w:themeColor="background1"/>
      </w:rPr>
      <w:tblPr/>
      <w:tcPr>
        <w:shd w:val="clear" w:color="auto" w:fill="CA004F" w:themeFill="accent1" w:themeFillShade="BF"/>
      </w:tcPr>
    </w:tblStylePr>
    <w:tblStylePr w:type="lastCol">
      <w:rPr>
        <w:color w:val="FFFFFF" w:themeColor="background1"/>
      </w:rPr>
      <w:tblPr/>
      <w:tcPr>
        <w:shd w:val="clear" w:color="auto" w:fill="CA004F" w:themeFill="accent1" w:themeFillShade="BF"/>
      </w:tcPr>
    </w:tblStylePr>
    <w:tblStylePr w:type="band1Vert">
      <w:tblPr/>
      <w:tcPr>
        <w:shd w:val="clear" w:color="auto" w:fill="FF87B6" w:themeFill="accent1" w:themeFillTint="7F"/>
      </w:tcPr>
    </w:tblStylePr>
    <w:tblStylePr w:type="band1Horz">
      <w:tblPr/>
      <w:tcPr>
        <w:shd w:val="clear" w:color="auto" w:fill="FF87B6" w:themeFill="accent1" w:themeFillTint="7F"/>
      </w:tcPr>
    </w:tblStylePr>
  </w:style>
  <w:style w:type="table" w:styleId="Grillecouleur-Accent2">
    <w:name w:val="Colorful Grid Accent 2"/>
    <w:basedOn w:val="Tableau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3D4F9" w:themeFill="accent2" w:themeFillTint="33"/>
    </w:tcPr>
    <w:tblStylePr w:type="firstRow">
      <w:rPr>
        <w:b/>
        <w:bCs/>
      </w:rPr>
      <w:tblPr/>
      <w:tcPr>
        <w:shd w:val="clear" w:color="auto" w:fill="87AAF4" w:themeFill="accent2" w:themeFillTint="66"/>
      </w:tcPr>
    </w:tblStylePr>
    <w:tblStylePr w:type="lastRow">
      <w:rPr>
        <w:b/>
        <w:bCs/>
        <w:color w:val="000000" w:themeColor="text1"/>
      </w:rPr>
      <w:tblPr/>
      <w:tcPr>
        <w:shd w:val="clear" w:color="auto" w:fill="87AAF4" w:themeFill="accent2" w:themeFillTint="66"/>
      </w:tcPr>
    </w:tblStylePr>
    <w:tblStylePr w:type="firstCol">
      <w:rPr>
        <w:color w:val="FFFFFF" w:themeColor="background1"/>
      </w:rPr>
      <w:tblPr/>
      <w:tcPr>
        <w:shd w:val="clear" w:color="auto" w:fill="0B307F" w:themeFill="accent2" w:themeFillShade="BF"/>
      </w:tcPr>
    </w:tblStylePr>
    <w:tblStylePr w:type="lastCol">
      <w:rPr>
        <w:color w:val="FFFFFF" w:themeColor="background1"/>
      </w:rPr>
      <w:tblPr/>
      <w:tcPr>
        <w:shd w:val="clear" w:color="auto" w:fill="0B307F" w:themeFill="accent2" w:themeFillShade="BF"/>
      </w:tcPr>
    </w:tblStylePr>
    <w:tblStylePr w:type="band1Vert">
      <w:tblPr/>
      <w:tcPr>
        <w:shd w:val="clear" w:color="auto" w:fill="6A95F1" w:themeFill="accent2" w:themeFillTint="7F"/>
      </w:tcPr>
    </w:tblStylePr>
    <w:tblStylePr w:type="band1Horz">
      <w:tblPr/>
      <w:tcPr>
        <w:shd w:val="clear" w:color="auto" w:fill="6A95F1" w:themeFill="accent2" w:themeFillTint="7F"/>
      </w:tcPr>
    </w:tblStylePr>
  </w:style>
  <w:style w:type="table" w:styleId="Grillecouleur-Accent3">
    <w:name w:val="Colorful Grid Accent 3"/>
    <w:basedOn w:val="Tableau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FE3D3" w:themeFill="accent3" w:themeFillTint="33"/>
    </w:tcPr>
    <w:tblStylePr w:type="firstRow">
      <w:rPr>
        <w:b/>
        <w:bCs/>
      </w:rPr>
      <w:tblPr/>
      <w:tcPr>
        <w:shd w:val="clear" w:color="auto" w:fill="FFC8A7" w:themeFill="accent3" w:themeFillTint="66"/>
      </w:tcPr>
    </w:tblStylePr>
    <w:tblStylePr w:type="lastRow">
      <w:rPr>
        <w:b/>
        <w:bCs/>
        <w:color w:val="000000" w:themeColor="text1"/>
      </w:rPr>
      <w:tblPr/>
      <w:tcPr>
        <w:shd w:val="clear" w:color="auto" w:fill="FFC8A7" w:themeFill="accent3" w:themeFillTint="66"/>
      </w:tcPr>
    </w:tblStylePr>
    <w:tblStylePr w:type="firstCol">
      <w:rPr>
        <w:color w:val="FFFFFF" w:themeColor="background1"/>
      </w:rPr>
      <w:tblPr/>
      <w:tcPr>
        <w:shd w:val="clear" w:color="auto" w:fill="D95300" w:themeFill="accent3" w:themeFillShade="BF"/>
      </w:tcPr>
    </w:tblStylePr>
    <w:tblStylePr w:type="lastCol">
      <w:rPr>
        <w:color w:val="FFFFFF" w:themeColor="background1"/>
      </w:rPr>
      <w:tblPr/>
      <w:tcPr>
        <w:shd w:val="clear" w:color="auto" w:fill="D95300" w:themeFill="accent3" w:themeFillShade="BF"/>
      </w:tcPr>
    </w:tblStylePr>
    <w:tblStylePr w:type="band1Vert">
      <w:tblPr/>
      <w:tcPr>
        <w:shd w:val="clear" w:color="auto" w:fill="FFBB91" w:themeFill="accent3" w:themeFillTint="7F"/>
      </w:tcPr>
    </w:tblStylePr>
    <w:tblStylePr w:type="band1Horz">
      <w:tblPr/>
      <w:tcPr>
        <w:shd w:val="clear" w:color="auto" w:fill="FFBB91" w:themeFill="accent3" w:themeFillTint="7F"/>
      </w:tcPr>
    </w:tblStylePr>
  </w:style>
  <w:style w:type="table" w:styleId="Grillecouleur-Accent4">
    <w:name w:val="Colorful Grid Accent 4"/>
    <w:basedOn w:val="Tableau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FF9F7" w:themeFill="accent4" w:themeFillTint="33"/>
    </w:tcPr>
    <w:tblStylePr w:type="firstRow">
      <w:rPr>
        <w:b/>
        <w:bCs/>
      </w:rPr>
      <w:tblPr/>
      <w:tcPr>
        <w:shd w:val="clear" w:color="auto" w:fill="FFF4EF" w:themeFill="accent4" w:themeFillTint="66"/>
      </w:tcPr>
    </w:tblStylePr>
    <w:tblStylePr w:type="lastRow">
      <w:rPr>
        <w:b/>
        <w:bCs/>
        <w:color w:val="000000" w:themeColor="text1"/>
      </w:rPr>
      <w:tblPr/>
      <w:tcPr>
        <w:shd w:val="clear" w:color="auto" w:fill="FFF4EF" w:themeFill="accent4" w:themeFillTint="66"/>
      </w:tcPr>
    </w:tblStylePr>
    <w:tblStylePr w:type="firstCol">
      <w:rPr>
        <w:color w:val="FFFFFF" w:themeColor="background1"/>
      </w:rPr>
      <w:tblPr/>
      <w:tcPr>
        <w:shd w:val="clear" w:color="auto" w:fill="FF9B61" w:themeFill="accent4" w:themeFillShade="BF"/>
      </w:tcPr>
    </w:tblStylePr>
    <w:tblStylePr w:type="lastCol">
      <w:rPr>
        <w:color w:val="FFFFFF" w:themeColor="background1"/>
      </w:rPr>
      <w:tblPr/>
      <w:tcPr>
        <w:shd w:val="clear" w:color="auto" w:fill="FF9B61" w:themeFill="accent4" w:themeFillShade="BF"/>
      </w:tcPr>
    </w:tblStylePr>
    <w:tblStylePr w:type="band1Vert">
      <w:tblPr/>
      <w:tcPr>
        <w:shd w:val="clear" w:color="auto" w:fill="FFF2EB" w:themeFill="accent4" w:themeFillTint="7F"/>
      </w:tcPr>
    </w:tblStylePr>
    <w:tblStylePr w:type="band1Horz">
      <w:tblPr/>
      <w:tcPr>
        <w:shd w:val="clear" w:color="auto" w:fill="FFF2EB" w:themeFill="accent4" w:themeFillTint="7F"/>
      </w:tcPr>
    </w:tblStylePr>
  </w:style>
  <w:style w:type="table" w:styleId="Grillecouleur-Accent5">
    <w:name w:val="Colorful Grid Accent 5"/>
    <w:basedOn w:val="Tableau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CF8F2" w:themeFill="accent5" w:themeFillTint="33"/>
    </w:tcPr>
    <w:tblStylePr w:type="firstRow">
      <w:rPr>
        <w:b/>
        <w:bCs/>
      </w:rPr>
      <w:tblPr/>
      <w:tcPr>
        <w:shd w:val="clear" w:color="auto" w:fill="D9F1E6" w:themeFill="accent5" w:themeFillTint="66"/>
      </w:tcPr>
    </w:tblStylePr>
    <w:tblStylePr w:type="lastRow">
      <w:rPr>
        <w:b/>
        <w:bCs/>
        <w:color w:val="000000" w:themeColor="text1"/>
      </w:rPr>
      <w:tblPr/>
      <w:tcPr>
        <w:shd w:val="clear" w:color="auto" w:fill="D9F1E6" w:themeFill="accent5" w:themeFillTint="66"/>
      </w:tcPr>
    </w:tblStylePr>
    <w:tblStylePr w:type="firstCol">
      <w:rPr>
        <w:color w:val="FFFFFF" w:themeColor="background1"/>
      </w:rPr>
      <w:tblPr/>
      <w:tcPr>
        <w:shd w:val="clear" w:color="auto" w:fill="5AC296" w:themeFill="accent5" w:themeFillShade="BF"/>
      </w:tcPr>
    </w:tblStylePr>
    <w:tblStylePr w:type="lastCol">
      <w:rPr>
        <w:color w:val="FFFFFF" w:themeColor="background1"/>
      </w:rPr>
      <w:tblPr/>
      <w:tcPr>
        <w:shd w:val="clear" w:color="auto" w:fill="5AC296" w:themeFill="accent5" w:themeFillShade="BF"/>
      </w:tcPr>
    </w:tblStylePr>
    <w:tblStylePr w:type="band1Vert">
      <w:tblPr/>
      <w:tcPr>
        <w:shd w:val="clear" w:color="auto" w:fill="CFEDE0" w:themeFill="accent5" w:themeFillTint="7F"/>
      </w:tcPr>
    </w:tblStylePr>
    <w:tblStylePr w:type="band1Horz">
      <w:tblPr/>
      <w:tcPr>
        <w:shd w:val="clear" w:color="auto" w:fill="CFEDE0" w:themeFill="accent5" w:themeFillTint="7F"/>
      </w:tcPr>
    </w:tblStylePr>
  </w:style>
  <w:style w:type="table" w:styleId="Grillecouleur-Accent6">
    <w:name w:val="Colorful Grid Accent 6"/>
    <w:basedOn w:val="Tableau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4E9E5" w:themeFill="accent6" w:themeFillTint="33"/>
    </w:tcPr>
    <w:tblStylePr w:type="firstRow">
      <w:rPr>
        <w:b/>
        <w:bCs/>
      </w:rPr>
      <w:tblPr/>
      <w:tcPr>
        <w:shd w:val="clear" w:color="auto" w:fill="8AD3CC" w:themeFill="accent6" w:themeFillTint="66"/>
      </w:tcPr>
    </w:tblStylePr>
    <w:tblStylePr w:type="lastRow">
      <w:rPr>
        <w:b/>
        <w:bCs/>
        <w:color w:val="000000" w:themeColor="text1"/>
      </w:rPr>
      <w:tblPr/>
      <w:tcPr>
        <w:shd w:val="clear" w:color="auto" w:fill="8AD3CC" w:themeFill="accent6" w:themeFillTint="66"/>
      </w:tcPr>
    </w:tblStylePr>
    <w:tblStylePr w:type="firstCol">
      <w:rPr>
        <w:color w:val="FFFFFF" w:themeColor="background1"/>
      </w:rPr>
      <w:tblPr/>
      <w:tcPr>
        <w:shd w:val="clear" w:color="auto" w:fill="163B38" w:themeFill="accent6" w:themeFillShade="BF"/>
      </w:tcPr>
    </w:tblStylePr>
    <w:tblStylePr w:type="lastCol">
      <w:rPr>
        <w:color w:val="FFFFFF" w:themeColor="background1"/>
      </w:rPr>
      <w:tblPr/>
      <w:tcPr>
        <w:shd w:val="clear" w:color="auto" w:fill="163B38" w:themeFill="accent6" w:themeFillShade="BF"/>
      </w:tcPr>
    </w:tblStylePr>
    <w:tblStylePr w:type="band1Vert">
      <w:tblPr/>
      <w:tcPr>
        <w:shd w:val="clear" w:color="auto" w:fill="6EC8BF" w:themeFill="accent6" w:themeFillTint="7F"/>
      </w:tcPr>
    </w:tblStylePr>
    <w:tblStylePr w:type="band1Horz">
      <w:tblPr/>
      <w:tcPr>
        <w:shd w:val="clear" w:color="auto" w:fill="6EC8BF" w:themeFill="accent6" w:themeFillTint="7F"/>
      </w:tcPr>
    </w:tblStylePr>
  </w:style>
  <w:style w:type="character" w:styleId="Lienhypertexte">
    <w:name w:val="Hyperlink"/>
    <w:basedOn w:val="Policepardfaut"/>
    <w:uiPriority w:val="99"/>
    <w:unhideWhenUsed/>
    <w:rsid w:val="00E74B92"/>
    <w:rPr>
      <w:color w:val="0563C1" w:themeColor="hyperlink"/>
      <w:u w:val="single"/>
    </w:rPr>
  </w:style>
  <w:style w:type="character" w:styleId="Mentionnonrsolue">
    <w:name w:val="Unresolved Mention"/>
    <w:basedOn w:val="Policepardfaut"/>
    <w:uiPriority w:val="99"/>
    <w:semiHidden/>
    <w:unhideWhenUsed/>
    <w:rsid w:val="00E74B92"/>
    <w:rPr>
      <w:color w:val="605E5C"/>
      <w:shd w:val="clear" w:color="auto" w:fill="E1DFDD"/>
    </w:rPr>
  </w:style>
  <w:style w:type="character" w:styleId="Lienhypertextesuivivisit">
    <w:name w:val="FollowedHyperlink"/>
    <w:basedOn w:val="Policepardfaut"/>
    <w:uiPriority w:val="99"/>
    <w:semiHidden/>
    <w:unhideWhenUsed/>
    <w:rsid w:val="00E74B92"/>
    <w:rPr>
      <w:color w:val="954F72" w:themeColor="followedHyperlink"/>
      <w:u w:val="single"/>
    </w:rPr>
  </w:style>
  <w:style w:type="character" w:styleId="Textedelespacerserv">
    <w:name w:val="Placeholder Text"/>
    <w:basedOn w:val="Policepardfaut"/>
    <w:uiPriority w:val="99"/>
    <w:semiHidden/>
    <w:rsid w:val="007E38F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dilcrah.gouv.fr/files/2025-04/DILCRAH_contrat_engagement_republicain_0.pdf" TargetMode="External"/><Relationship Id="rId3" Type="http://schemas.openxmlformats.org/officeDocument/2006/relationships/styles" Target="styles.xml"/><Relationship Id="rId7" Type="http://schemas.openxmlformats.org/officeDocument/2006/relationships/hyperlink" Target="https://maison-etudiante.paris/proposer-un-evenement/" TargetMode="Externa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DefaultPlaceholder_-1854013440"/>
        <w:category>
          <w:name w:val="Général"/>
          <w:gallery w:val="placeholder"/>
        </w:category>
        <w:types>
          <w:type w:val="bbPlcHdr"/>
        </w:types>
        <w:behaviors>
          <w:behavior w:val="content"/>
        </w:behaviors>
        <w:guid w:val="{0AB27367-F957-4645-A880-75E826CA6635}"/>
      </w:docPartPr>
      <w:docPartBody>
        <w:p w:rsidR="00D824E8" w:rsidRDefault="008D2F37">
          <w:r w:rsidRPr="00FC3E92">
            <w:rPr>
              <w:rStyle w:val="Textedelespacerserv"/>
            </w:rPr>
            <w:t>Cliquez ou appuyez ici pour entrer du texte.</w:t>
          </w:r>
        </w:p>
      </w:docPartBody>
    </w:docPart>
    <w:docPart>
      <w:docPartPr>
        <w:name w:val="069EDF523BD04BA983F07CF650F7A492"/>
        <w:category>
          <w:name w:val="Général"/>
          <w:gallery w:val="placeholder"/>
        </w:category>
        <w:types>
          <w:type w:val="bbPlcHdr"/>
        </w:types>
        <w:behaviors>
          <w:behavior w:val="content"/>
        </w:behaviors>
        <w:guid w:val="{979245BD-1513-49A8-AF70-5167D7F1DAAA}"/>
      </w:docPartPr>
      <w:docPartBody>
        <w:p w:rsidR="00D824E8" w:rsidRDefault="008D2F37" w:rsidP="008D2F37">
          <w:pPr>
            <w:pStyle w:val="069EDF523BD04BA983F07CF650F7A492"/>
          </w:pPr>
          <w:r w:rsidRPr="007E38F6">
            <w:rPr>
              <w:lang w:val="fr-FR"/>
            </w:rPr>
            <w:t>Cliquez ou appuyez ici pour entrer du texte.</w:t>
          </w:r>
        </w:p>
      </w:docPartBody>
    </w:docPart>
    <w:docPart>
      <w:docPartPr>
        <w:name w:val="DefaultPlaceholder_-1854013437"/>
        <w:category>
          <w:name w:val="Général"/>
          <w:gallery w:val="placeholder"/>
        </w:category>
        <w:types>
          <w:type w:val="bbPlcHdr"/>
        </w:types>
        <w:behaviors>
          <w:behavior w:val="content"/>
        </w:behaviors>
        <w:guid w:val="{95189EE7-FF89-4FC3-9973-67DAB5353898}"/>
      </w:docPartPr>
      <w:docPartBody>
        <w:p w:rsidR="00D824E8" w:rsidRDefault="008D2F37">
          <w:r w:rsidRPr="00FC3E92">
            <w:rPr>
              <w:rStyle w:val="Textedelespacerserv"/>
            </w:rPr>
            <w:t>Cliquez ou appuyez ici pour entrer une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2F37"/>
    <w:rsid w:val="008D2F37"/>
    <w:rsid w:val="00B625E7"/>
    <w:rsid w:val="00D43FCA"/>
    <w:rsid w:val="00D824E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8D2F37"/>
    <w:rPr>
      <w:color w:val="808080"/>
    </w:rPr>
  </w:style>
  <w:style w:type="paragraph" w:customStyle="1" w:styleId="069EDF523BD04BA983F07CF650F7A492">
    <w:name w:val="069EDF523BD04BA983F07CF650F7A492"/>
    <w:rsid w:val="008D2F37"/>
    <w:pPr>
      <w:spacing w:after="200" w:line="276" w:lineRule="auto"/>
    </w:pPr>
    <w:rPr>
      <w:lang w:val="en-US"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Maison étudiante">
      <a:dk1>
        <a:srgbClr val="000000"/>
      </a:dk1>
      <a:lt1>
        <a:sysClr val="window" lastClr="FFFFFF"/>
      </a:lt1>
      <a:dk2>
        <a:srgbClr val="44546A"/>
      </a:dk2>
      <a:lt2>
        <a:srgbClr val="D2BEDC"/>
      </a:lt2>
      <a:accent1>
        <a:srgbClr val="FF0F6E"/>
      </a:accent1>
      <a:accent2>
        <a:srgbClr val="0F41AA"/>
      </a:accent2>
      <a:accent3>
        <a:srgbClr val="FF7823"/>
      </a:accent3>
      <a:accent4>
        <a:srgbClr val="FFE6D7"/>
      </a:accent4>
      <a:accent5>
        <a:srgbClr val="A0DCC3"/>
      </a:accent5>
      <a:accent6>
        <a:srgbClr val="1E504B"/>
      </a:accent6>
      <a:hlink>
        <a:srgbClr val="0563C1"/>
      </a:hlink>
      <a:folHlink>
        <a:srgbClr val="954F72"/>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EE5C9A-7EDC-4371-ACB1-EA96166EEE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1</Pages>
  <Words>334</Words>
  <Characters>1843</Characters>
  <Application>Microsoft Office Word</Application>
  <DocSecurity>0</DocSecurity>
  <Lines>15</Lines>
  <Paragraphs>4</Paragraphs>
  <ScaleCrop>false</ScaleCrop>
  <HeadingPairs>
    <vt:vector size="2" baseType="variant">
      <vt:variant>
        <vt:lpstr>Titre</vt:lpstr>
      </vt:variant>
      <vt:variant>
        <vt:i4>1</vt:i4>
      </vt:variant>
    </vt:vector>
  </HeadingPairs>
  <TitlesOfParts>
    <vt:vector size="1" baseType="lpstr">
      <vt:lpstr/>
    </vt:vector>
  </TitlesOfParts>
  <Manager/>
  <Company/>
  <LinksUpToDate>false</LinksUpToDate>
  <CharactersWithSpaces>2173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Mayer, Vincent</dc:creator>
  <cp:keywords/>
  <dc:description>generated by python-docx</dc:description>
  <cp:lastModifiedBy>Mayer, Vincent</cp:lastModifiedBy>
  <cp:revision>7</cp:revision>
  <dcterms:created xsi:type="dcterms:W3CDTF">2026-08-31T14:32:00Z</dcterms:created>
  <dcterms:modified xsi:type="dcterms:W3CDTF">2026-08-31T16:13:00Z</dcterms:modified>
  <cp:category/>
</cp:coreProperties>
</file>